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54756" w14:textId="77777777" w:rsidR="000F4FA1" w:rsidRDefault="000F4FA1" w:rsidP="000F4FA1">
      <w:pPr>
        <w:pStyle w:val="Ttulo1"/>
        <w:spacing w:before="0" w:line="240" w:lineRule="auto"/>
        <w:ind w:left="720" w:firstLine="720"/>
        <w:jc w:val="right"/>
        <w:rPr>
          <w:rFonts w:ascii="CorpoS" w:hAnsi="CorpoS"/>
          <w:i/>
          <w:iCs/>
          <w:color w:val="000000" w:themeColor="text1"/>
          <w:sz w:val="22"/>
          <w:szCs w:val="22"/>
          <w:lang w:val="es-ES"/>
        </w:rPr>
      </w:pPr>
    </w:p>
    <w:p w14:paraId="4B5CA22E" w14:textId="63A799D4" w:rsidR="004336A3" w:rsidRDefault="00CA5995" w:rsidP="000F4FA1">
      <w:pPr>
        <w:pStyle w:val="Ttulo1"/>
        <w:spacing w:before="0" w:line="240" w:lineRule="auto"/>
        <w:ind w:left="720" w:firstLine="720"/>
        <w:jc w:val="right"/>
        <w:rPr>
          <w:rFonts w:ascii="CorpoS" w:hAnsi="CorpoS"/>
          <w:i/>
          <w:iCs/>
          <w:color w:val="000000" w:themeColor="text1"/>
          <w:sz w:val="22"/>
          <w:szCs w:val="22"/>
          <w:lang w:val="es-ES"/>
        </w:rPr>
      </w:pPr>
      <w:r w:rsidRPr="00CA5995">
        <w:rPr>
          <w:rFonts w:ascii="CorpoS" w:hAnsi="CorpoS"/>
          <w:noProof/>
          <w:color w:val="000000" w:themeColor="text1"/>
          <w:sz w:val="22"/>
          <w:szCs w:val="22"/>
          <w:lang w:val="es-ES"/>
        </w:rPr>
        <w:drawing>
          <wp:inline distT="0" distB="0" distL="0" distR="0" wp14:anchorId="3FB03326" wp14:editId="105E4E8C">
            <wp:extent cx="1443918" cy="795379"/>
            <wp:effectExtent l="0" t="0" r="4445" b="5080"/>
            <wp:docPr id="17537939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793943" name="Imagen 1753793943"/>
                    <pic:cNvPicPr/>
                  </pic:nvPicPr>
                  <pic:blipFill>
                    <a:blip r:embed="rId6"/>
                    <a:stretch>
                      <a:fillRect/>
                    </a:stretch>
                  </pic:blipFill>
                  <pic:spPr>
                    <a:xfrm>
                      <a:off x="0" y="0"/>
                      <a:ext cx="1460912" cy="804740"/>
                    </a:xfrm>
                    <a:prstGeom prst="rect">
                      <a:avLst/>
                    </a:prstGeom>
                  </pic:spPr>
                </pic:pic>
              </a:graphicData>
            </a:graphic>
          </wp:inline>
        </w:drawing>
      </w:r>
    </w:p>
    <w:p w14:paraId="4F976B36" w14:textId="77777777" w:rsidR="004336A3" w:rsidRDefault="004336A3" w:rsidP="004336A3">
      <w:pPr>
        <w:pStyle w:val="Ttulo1"/>
        <w:spacing w:before="0" w:line="240" w:lineRule="auto"/>
        <w:jc w:val="right"/>
        <w:rPr>
          <w:rFonts w:ascii="CorpoS" w:hAnsi="CorpoS"/>
          <w:i/>
          <w:iCs/>
          <w:color w:val="000000" w:themeColor="text1"/>
          <w:sz w:val="22"/>
          <w:szCs w:val="22"/>
          <w:lang w:val="es-ES"/>
        </w:rPr>
      </w:pPr>
    </w:p>
    <w:p w14:paraId="28C18F12" w14:textId="1A0F67EB" w:rsidR="008B1D99" w:rsidRPr="004336A3" w:rsidRDefault="004336A3" w:rsidP="004336A3">
      <w:pPr>
        <w:spacing w:after="0" w:line="240" w:lineRule="auto"/>
        <w:rPr>
          <w:rFonts w:ascii="CorpoS" w:hAnsi="CorpoS"/>
          <w:b/>
          <w:bCs/>
          <w:color w:val="000000" w:themeColor="text1"/>
          <w:lang w:val="es-ES"/>
        </w:rPr>
      </w:pPr>
      <w:r w:rsidRPr="004336A3">
        <w:rPr>
          <w:rFonts w:ascii="CorpoS" w:hAnsi="CorpoS"/>
          <w:b/>
          <w:bCs/>
          <w:color w:val="000000" w:themeColor="text1"/>
          <w:lang w:val="es-ES"/>
        </w:rPr>
        <w:t>Comunicado de Prensa</w:t>
      </w:r>
    </w:p>
    <w:p w14:paraId="7B1DDAE1" w14:textId="77777777" w:rsidR="000F4FA1" w:rsidRDefault="000F4FA1" w:rsidP="008B1D99">
      <w:pPr>
        <w:spacing w:after="0" w:line="240" w:lineRule="auto"/>
        <w:jc w:val="center"/>
        <w:rPr>
          <w:rFonts w:ascii="CorpoS" w:hAnsi="CorpoS"/>
          <w:b/>
          <w:bCs/>
          <w:color w:val="000000" w:themeColor="text1"/>
          <w:sz w:val="32"/>
          <w:szCs w:val="32"/>
          <w:lang w:val="es-ES"/>
        </w:rPr>
      </w:pPr>
    </w:p>
    <w:p w14:paraId="4AB7BE6D" w14:textId="77777777" w:rsidR="000F4FA1" w:rsidRDefault="000F4FA1" w:rsidP="008B1D99">
      <w:pPr>
        <w:spacing w:after="0" w:line="240" w:lineRule="auto"/>
        <w:jc w:val="center"/>
        <w:rPr>
          <w:rFonts w:ascii="CorpoS" w:hAnsi="CorpoS"/>
          <w:b/>
          <w:bCs/>
          <w:color w:val="000000" w:themeColor="text1"/>
          <w:sz w:val="32"/>
          <w:szCs w:val="32"/>
          <w:lang w:val="es-ES"/>
        </w:rPr>
      </w:pPr>
    </w:p>
    <w:p w14:paraId="35FCC93D" w14:textId="246B7D6F" w:rsidR="008B1D99" w:rsidRPr="00DE7EEF" w:rsidRDefault="008B1D99" w:rsidP="008B1D99">
      <w:pPr>
        <w:spacing w:after="0" w:line="240" w:lineRule="auto"/>
        <w:jc w:val="center"/>
        <w:rPr>
          <w:rFonts w:ascii="CorpoS" w:hAnsi="CorpoS"/>
          <w:b/>
          <w:bCs/>
          <w:color w:val="000000" w:themeColor="text1"/>
          <w:sz w:val="32"/>
          <w:szCs w:val="32"/>
          <w:lang w:val="es-ES"/>
        </w:rPr>
      </w:pPr>
      <w:r w:rsidRPr="00DE7EEF">
        <w:rPr>
          <w:rFonts w:ascii="CorpoS" w:hAnsi="CorpoS"/>
          <w:b/>
          <w:bCs/>
          <w:color w:val="000000" w:themeColor="text1"/>
          <w:sz w:val="32"/>
          <w:szCs w:val="32"/>
          <w:lang w:val="es-ES"/>
        </w:rPr>
        <w:t>Prestige Auto</w:t>
      </w:r>
      <w:r w:rsidR="00213E1D">
        <w:rPr>
          <w:rFonts w:ascii="CorpoS" w:hAnsi="CorpoS"/>
          <w:b/>
          <w:bCs/>
          <w:color w:val="000000" w:themeColor="text1"/>
          <w:sz w:val="32"/>
          <w:szCs w:val="32"/>
          <w:lang w:val="es-ES"/>
        </w:rPr>
        <w:t xml:space="preserve"> </w:t>
      </w:r>
      <w:r w:rsidRPr="00DE7EEF">
        <w:rPr>
          <w:rFonts w:ascii="CorpoS" w:hAnsi="CorpoS"/>
          <w:b/>
          <w:bCs/>
          <w:color w:val="000000" w:themeColor="text1"/>
          <w:sz w:val="32"/>
          <w:szCs w:val="32"/>
          <w:lang w:val="es-ES"/>
        </w:rPr>
        <w:t xml:space="preserve">anuncia </w:t>
      </w:r>
      <w:r>
        <w:rPr>
          <w:rFonts w:ascii="CorpoS" w:hAnsi="CorpoS"/>
          <w:b/>
          <w:bCs/>
          <w:color w:val="000000" w:themeColor="text1"/>
          <w:sz w:val="32"/>
          <w:szCs w:val="32"/>
          <w:lang w:val="es-ES"/>
        </w:rPr>
        <w:t>su</w:t>
      </w:r>
      <w:r w:rsidRPr="00DE7EEF">
        <w:rPr>
          <w:rFonts w:ascii="CorpoS" w:hAnsi="CorpoS"/>
          <w:b/>
          <w:bCs/>
          <w:color w:val="000000" w:themeColor="text1"/>
          <w:sz w:val="32"/>
          <w:szCs w:val="32"/>
          <w:lang w:val="es-ES"/>
        </w:rPr>
        <w:t xml:space="preserve"> ingreso al Turismo Carretera</w:t>
      </w:r>
    </w:p>
    <w:p w14:paraId="1DCF40B8" w14:textId="77777777" w:rsidR="008B1D99" w:rsidRDefault="008B1D99" w:rsidP="008B1D99">
      <w:pPr>
        <w:spacing w:after="0" w:line="240" w:lineRule="auto"/>
        <w:jc w:val="both"/>
        <w:rPr>
          <w:rFonts w:ascii="CorpoS" w:hAnsi="CorpoS"/>
          <w:color w:val="000000" w:themeColor="text1"/>
          <w:lang w:val="es-ES"/>
        </w:rPr>
      </w:pPr>
    </w:p>
    <w:p w14:paraId="308CCB99" w14:textId="77777777" w:rsidR="000F4FA1" w:rsidRPr="00CA5995" w:rsidRDefault="000F4FA1" w:rsidP="008B1D99">
      <w:pPr>
        <w:spacing w:after="0" w:line="240" w:lineRule="auto"/>
        <w:jc w:val="both"/>
        <w:rPr>
          <w:rFonts w:ascii="CorpoS" w:hAnsi="CorpoS"/>
          <w:color w:val="000000" w:themeColor="text1"/>
          <w:lang w:val="es-ES"/>
        </w:rPr>
      </w:pPr>
    </w:p>
    <w:p w14:paraId="30A58849" w14:textId="77777777" w:rsidR="008B1D99" w:rsidRPr="00DE7EEF" w:rsidRDefault="008B1D99" w:rsidP="008B1D99">
      <w:pPr>
        <w:spacing w:after="0" w:line="240" w:lineRule="auto"/>
        <w:jc w:val="center"/>
        <w:rPr>
          <w:rFonts w:ascii="CorpoS" w:hAnsi="CorpoS"/>
          <w:b/>
          <w:bCs/>
          <w:i/>
          <w:iCs/>
          <w:color w:val="000000" w:themeColor="text1"/>
          <w:lang w:val="es-ES"/>
        </w:rPr>
      </w:pPr>
      <w:r w:rsidRPr="00DE7EEF">
        <w:rPr>
          <w:rFonts w:ascii="CorpoS" w:hAnsi="CorpoS"/>
          <w:b/>
          <w:bCs/>
          <w:i/>
          <w:iCs/>
          <w:color w:val="000000" w:themeColor="text1"/>
          <w:lang w:val="es-ES"/>
        </w:rPr>
        <w:t xml:space="preserve">A partir de 2026, Prestige Auto se suma al Turismo Carretera de la mano de </w:t>
      </w:r>
      <w:proofErr w:type="spellStart"/>
      <w:r w:rsidRPr="00DE7EEF">
        <w:rPr>
          <w:rFonts w:ascii="CorpoS" w:hAnsi="CorpoS"/>
          <w:b/>
          <w:bCs/>
          <w:i/>
          <w:iCs/>
          <w:color w:val="000000" w:themeColor="text1"/>
          <w:lang w:val="es-ES"/>
        </w:rPr>
        <w:t>Maquin</w:t>
      </w:r>
      <w:proofErr w:type="spellEnd"/>
      <w:r w:rsidRPr="00DE7EEF">
        <w:rPr>
          <w:rFonts w:ascii="CorpoS" w:hAnsi="CorpoS"/>
          <w:b/>
          <w:bCs/>
          <w:i/>
          <w:iCs/>
          <w:color w:val="000000" w:themeColor="text1"/>
          <w:lang w:val="es-ES"/>
        </w:rPr>
        <w:t xml:space="preserve"> </w:t>
      </w:r>
      <w:proofErr w:type="spellStart"/>
      <w:r w:rsidRPr="00DE7EEF">
        <w:rPr>
          <w:rFonts w:ascii="CorpoS" w:hAnsi="CorpoS"/>
          <w:b/>
          <w:bCs/>
          <w:i/>
          <w:iCs/>
          <w:color w:val="000000" w:themeColor="text1"/>
          <w:lang w:val="es-ES"/>
        </w:rPr>
        <w:t>Parts</w:t>
      </w:r>
      <w:proofErr w:type="spellEnd"/>
      <w:r w:rsidRPr="00DE7EEF">
        <w:rPr>
          <w:rFonts w:ascii="CorpoS" w:hAnsi="CorpoS"/>
          <w:b/>
          <w:bCs/>
          <w:i/>
          <w:iCs/>
          <w:color w:val="000000" w:themeColor="text1"/>
          <w:lang w:val="es-ES"/>
        </w:rPr>
        <w:t xml:space="preserve"> Racing</w:t>
      </w:r>
      <w:r>
        <w:rPr>
          <w:rFonts w:ascii="CorpoS" w:hAnsi="CorpoS"/>
          <w:b/>
          <w:bCs/>
          <w:i/>
          <w:iCs/>
          <w:color w:val="000000" w:themeColor="text1"/>
          <w:lang w:val="es-ES"/>
        </w:rPr>
        <w:t xml:space="preserve"> con </w:t>
      </w:r>
      <w:r w:rsidRPr="00DE7EEF">
        <w:rPr>
          <w:rFonts w:ascii="CorpoS" w:hAnsi="CorpoS"/>
          <w:b/>
          <w:bCs/>
          <w:i/>
          <w:iCs/>
          <w:color w:val="000000" w:themeColor="text1"/>
          <w:lang w:val="es-ES"/>
        </w:rPr>
        <w:t xml:space="preserve">Otto </w:t>
      </w:r>
      <w:proofErr w:type="spellStart"/>
      <w:r w:rsidRPr="00DE7EEF">
        <w:rPr>
          <w:rFonts w:ascii="CorpoS" w:hAnsi="CorpoS"/>
          <w:b/>
          <w:bCs/>
          <w:i/>
          <w:iCs/>
          <w:color w:val="000000" w:themeColor="text1"/>
          <w:lang w:val="es-ES"/>
        </w:rPr>
        <w:t>Fritzler</w:t>
      </w:r>
      <w:proofErr w:type="spellEnd"/>
      <w:r w:rsidRPr="00DE7EEF">
        <w:rPr>
          <w:rFonts w:ascii="CorpoS" w:hAnsi="CorpoS"/>
          <w:b/>
          <w:bCs/>
          <w:i/>
          <w:iCs/>
          <w:color w:val="000000" w:themeColor="text1"/>
          <w:lang w:val="es-ES"/>
        </w:rPr>
        <w:t xml:space="preserve"> y Diego Azar</w:t>
      </w:r>
      <w:r>
        <w:rPr>
          <w:rFonts w:ascii="CorpoS" w:hAnsi="CorpoS"/>
          <w:b/>
          <w:bCs/>
          <w:i/>
          <w:iCs/>
          <w:color w:val="000000" w:themeColor="text1"/>
          <w:lang w:val="es-ES"/>
        </w:rPr>
        <w:t xml:space="preserve"> como pilotos</w:t>
      </w:r>
      <w:r w:rsidRPr="00DE7EEF">
        <w:rPr>
          <w:rFonts w:ascii="CorpoS" w:hAnsi="CorpoS"/>
          <w:b/>
          <w:bCs/>
          <w:i/>
          <w:iCs/>
          <w:color w:val="000000" w:themeColor="text1"/>
          <w:lang w:val="es-ES"/>
        </w:rPr>
        <w:t xml:space="preserve">. La presentación, realizada en el Autódromo Oscar y Juan Gálvez de la ciudad de Buenos Aires, </w:t>
      </w:r>
      <w:r>
        <w:rPr>
          <w:rFonts w:ascii="CorpoS" w:hAnsi="CorpoS"/>
          <w:b/>
          <w:bCs/>
          <w:i/>
          <w:iCs/>
          <w:color w:val="000000" w:themeColor="text1"/>
          <w:lang w:val="es-ES"/>
        </w:rPr>
        <w:t xml:space="preserve">escribe </w:t>
      </w:r>
      <w:r w:rsidRPr="00DE7EEF">
        <w:rPr>
          <w:rFonts w:ascii="CorpoS" w:hAnsi="CorpoS"/>
          <w:b/>
          <w:bCs/>
          <w:i/>
          <w:iCs/>
          <w:color w:val="000000" w:themeColor="text1"/>
          <w:lang w:val="es-ES"/>
        </w:rPr>
        <w:t>un nuevo capítulo en la historia del automovilismo argentino. El vehículo que competirá será un Mercedes-AMG CLE 53</w:t>
      </w:r>
      <w:r>
        <w:rPr>
          <w:rFonts w:ascii="CorpoS" w:hAnsi="CorpoS"/>
          <w:b/>
          <w:bCs/>
          <w:i/>
          <w:iCs/>
          <w:color w:val="000000" w:themeColor="text1"/>
          <w:lang w:val="es-ES"/>
        </w:rPr>
        <w:t>.</w:t>
      </w:r>
    </w:p>
    <w:p w14:paraId="596A258B" w14:textId="77777777" w:rsidR="008B1D99" w:rsidRDefault="008B1D99" w:rsidP="008B1D99">
      <w:pPr>
        <w:spacing w:after="0" w:line="240" w:lineRule="auto"/>
        <w:jc w:val="both"/>
        <w:rPr>
          <w:rFonts w:ascii="CorpoS" w:hAnsi="CorpoS"/>
          <w:b/>
          <w:bCs/>
          <w:color w:val="000000" w:themeColor="text1"/>
          <w:lang w:val="es-ES"/>
        </w:rPr>
      </w:pPr>
    </w:p>
    <w:p w14:paraId="582F3B35" w14:textId="2D1DB88E" w:rsidR="008B1D99" w:rsidRDefault="008B1D99" w:rsidP="008B1D99">
      <w:pPr>
        <w:spacing w:after="0" w:line="240" w:lineRule="auto"/>
        <w:jc w:val="both"/>
        <w:rPr>
          <w:rFonts w:ascii="CorpoS" w:hAnsi="CorpoS"/>
          <w:color w:val="000000" w:themeColor="text1"/>
          <w:lang w:val="es-ES"/>
        </w:rPr>
      </w:pPr>
      <w:r w:rsidRPr="00CA5995">
        <w:rPr>
          <w:rFonts w:ascii="CorpoS" w:hAnsi="CorpoS"/>
          <w:color w:val="000000" w:themeColor="text1"/>
          <w:lang w:val="es-ES"/>
        </w:rPr>
        <w:t>Buenos Aires, 2</w:t>
      </w:r>
      <w:r w:rsidR="000F4FA1">
        <w:rPr>
          <w:rFonts w:ascii="CorpoS" w:hAnsi="CorpoS"/>
          <w:color w:val="000000" w:themeColor="text1"/>
          <w:lang w:val="es-ES"/>
        </w:rPr>
        <w:t>4</w:t>
      </w:r>
      <w:r w:rsidRPr="00CA5995">
        <w:rPr>
          <w:rFonts w:ascii="CorpoS" w:hAnsi="CorpoS"/>
          <w:color w:val="000000" w:themeColor="text1"/>
          <w:lang w:val="es-ES"/>
        </w:rPr>
        <w:t xml:space="preserve"> de agosto de 2025 –</w:t>
      </w:r>
      <w:r>
        <w:rPr>
          <w:rFonts w:ascii="CorpoS" w:hAnsi="CorpoS"/>
          <w:color w:val="000000" w:themeColor="text1"/>
          <w:lang w:val="es-ES"/>
        </w:rPr>
        <w:t xml:space="preserve"> </w:t>
      </w:r>
      <w:r w:rsidRPr="00106A99">
        <w:rPr>
          <w:rFonts w:ascii="CorpoS" w:hAnsi="CorpoS"/>
          <w:color w:val="000000" w:themeColor="text1"/>
          <w:lang w:val="es-ES"/>
        </w:rPr>
        <w:t xml:space="preserve">A pocas semanas de iniciar sus operaciones, </w:t>
      </w:r>
      <w:r w:rsidRPr="00186C10">
        <w:rPr>
          <w:rFonts w:ascii="CorpoS" w:hAnsi="CorpoS"/>
          <w:b/>
          <w:bCs/>
          <w:color w:val="000000" w:themeColor="text1"/>
          <w:lang w:val="es-ES"/>
        </w:rPr>
        <w:t>Prestige Auto</w:t>
      </w:r>
      <w:r w:rsidRPr="00106A99">
        <w:rPr>
          <w:rFonts w:ascii="CorpoS" w:hAnsi="CorpoS"/>
          <w:color w:val="000000" w:themeColor="text1"/>
          <w:lang w:val="es-ES"/>
        </w:rPr>
        <w:t xml:space="preserve"> anunció una de sus primeras grandes decisiones: </w:t>
      </w:r>
      <w:r w:rsidR="00E00E2F">
        <w:rPr>
          <w:rFonts w:ascii="CorpoS" w:hAnsi="CorpoS"/>
          <w:color w:val="000000" w:themeColor="text1"/>
          <w:lang w:val="es-ES"/>
        </w:rPr>
        <w:t xml:space="preserve">su </w:t>
      </w:r>
      <w:r>
        <w:rPr>
          <w:rFonts w:ascii="CorpoS" w:hAnsi="CorpoS"/>
          <w:color w:val="000000" w:themeColor="text1"/>
          <w:lang w:val="es-ES"/>
        </w:rPr>
        <w:t xml:space="preserve">ingreso </w:t>
      </w:r>
      <w:r w:rsidRPr="00106A99">
        <w:rPr>
          <w:rFonts w:ascii="CorpoS" w:hAnsi="CorpoS"/>
          <w:color w:val="000000" w:themeColor="text1"/>
          <w:lang w:val="es-ES"/>
        </w:rPr>
        <w:t xml:space="preserve">al </w:t>
      </w:r>
      <w:r w:rsidRPr="00186C10">
        <w:rPr>
          <w:rFonts w:ascii="CorpoS" w:hAnsi="CorpoS"/>
          <w:b/>
          <w:bCs/>
          <w:color w:val="000000" w:themeColor="text1"/>
          <w:lang w:val="es-ES"/>
        </w:rPr>
        <w:t>Turismo Carretera</w:t>
      </w:r>
      <w:r>
        <w:rPr>
          <w:rFonts w:ascii="CorpoS" w:hAnsi="CorpoS"/>
          <w:color w:val="000000" w:themeColor="text1"/>
          <w:lang w:val="es-ES"/>
        </w:rPr>
        <w:t xml:space="preserve"> (TC)</w:t>
      </w:r>
      <w:r w:rsidR="00E00E2F">
        <w:rPr>
          <w:rFonts w:ascii="CorpoS" w:hAnsi="CorpoS"/>
          <w:color w:val="000000" w:themeColor="text1"/>
          <w:lang w:val="es-ES"/>
        </w:rPr>
        <w:t xml:space="preserve"> -</w:t>
      </w:r>
      <w:r w:rsidRPr="00106A99">
        <w:rPr>
          <w:rFonts w:ascii="CorpoS" w:hAnsi="CorpoS"/>
          <w:color w:val="000000" w:themeColor="text1"/>
          <w:lang w:val="es-ES"/>
        </w:rPr>
        <w:t>la categoría más popular y tradicional del automovilismo argentino</w:t>
      </w:r>
      <w:r w:rsidR="00E00E2F">
        <w:rPr>
          <w:rFonts w:ascii="CorpoS" w:hAnsi="CorpoS"/>
          <w:color w:val="000000" w:themeColor="text1"/>
          <w:lang w:val="es-ES"/>
        </w:rPr>
        <w:t>- utilizando un vehículo Mercedes-Benz</w:t>
      </w:r>
      <w:r w:rsidRPr="00106A99">
        <w:rPr>
          <w:rFonts w:ascii="CorpoS" w:hAnsi="CorpoS"/>
          <w:color w:val="000000" w:themeColor="text1"/>
          <w:lang w:val="es-ES"/>
        </w:rPr>
        <w:t xml:space="preserve">. La presentación </w:t>
      </w:r>
      <w:r w:rsidR="00213E1D">
        <w:rPr>
          <w:rFonts w:ascii="CorpoS" w:hAnsi="CorpoS"/>
          <w:color w:val="000000" w:themeColor="text1"/>
          <w:lang w:val="es-ES"/>
        </w:rPr>
        <w:t xml:space="preserve">del Prestige Auto Racing Team </w:t>
      </w:r>
      <w:r w:rsidRPr="00106A99">
        <w:rPr>
          <w:rFonts w:ascii="CorpoS" w:hAnsi="CorpoS"/>
          <w:color w:val="000000" w:themeColor="text1"/>
          <w:lang w:val="es-ES"/>
        </w:rPr>
        <w:t xml:space="preserve">tuvo lugar en el Autódromo Oscar y Juan Gálvez de la Ciudad de Buenos Aires, </w:t>
      </w:r>
      <w:r>
        <w:rPr>
          <w:rFonts w:ascii="CorpoS" w:hAnsi="CorpoS"/>
          <w:color w:val="000000" w:themeColor="text1"/>
          <w:lang w:val="es-ES"/>
        </w:rPr>
        <w:t>e</w:t>
      </w:r>
      <w:r w:rsidRPr="00CA5995">
        <w:rPr>
          <w:rFonts w:ascii="CorpoS" w:hAnsi="CorpoS"/>
          <w:color w:val="000000" w:themeColor="text1"/>
          <w:lang w:val="es-ES"/>
        </w:rPr>
        <w:t xml:space="preserve">n el marco de la </w:t>
      </w:r>
      <w:r>
        <w:rPr>
          <w:rFonts w:ascii="CorpoS" w:hAnsi="CorpoS"/>
          <w:color w:val="000000" w:themeColor="text1"/>
          <w:lang w:val="es-ES"/>
        </w:rPr>
        <w:t xml:space="preserve">décima </w:t>
      </w:r>
      <w:r w:rsidRPr="00CA5995">
        <w:rPr>
          <w:rFonts w:ascii="CorpoS" w:hAnsi="CorpoS"/>
          <w:color w:val="000000" w:themeColor="text1"/>
          <w:lang w:val="es-ES"/>
        </w:rPr>
        <w:t>fecha del TC disputada</w:t>
      </w:r>
      <w:r w:rsidR="006B678F">
        <w:rPr>
          <w:rFonts w:ascii="CorpoS" w:hAnsi="CorpoS"/>
          <w:color w:val="000000" w:themeColor="text1"/>
          <w:lang w:val="es-ES"/>
        </w:rPr>
        <w:t xml:space="preserve"> hoy</w:t>
      </w:r>
      <w:r w:rsidRPr="00CA5995">
        <w:rPr>
          <w:rFonts w:ascii="CorpoS" w:hAnsi="CorpoS"/>
          <w:color w:val="000000" w:themeColor="text1"/>
          <w:lang w:val="es-ES"/>
        </w:rPr>
        <w:t>.</w:t>
      </w:r>
      <w:r>
        <w:rPr>
          <w:rFonts w:ascii="CorpoS" w:hAnsi="CorpoS"/>
          <w:color w:val="000000" w:themeColor="text1"/>
          <w:lang w:val="es-ES"/>
        </w:rPr>
        <w:t xml:space="preserve"> </w:t>
      </w:r>
    </w:p>
    <w:p w14:paraId="26FF47CF" w14:textId="77777777" w:rsidR="008B1D99" w:rsidRPr="00106A99" w:rsidRDefault="008B1D99" w:rsidP="008B1D99">
      <w:pPr>
        <w:spacing w:after="0" w:line="240" w:lineRule="auto"/>
        <w:jc w:val="both"/>
        <w:rPr>
          <w:rFonts w:ascii="CorpoS" w:hAnsi="CorpoS"/>
          <w:color w:val="000000" w:themeColor="text1"/>
          <w:lang w:val="es-ES"/>
        </w:rPr>
      </w:pPr>
    </w:p>
    <w:p w14:paraId="2A7284BA" w14:textId="52D6292F" w:rsidR="008B1D99" w:rsidRPr="00CA5995" w:rsidRDefault="008B1D99" w:rsidP="008B1D99">
      <w:pPr>
        <w:spacing w:after="0" w:line="240" w:lineRule="auto"/>
        <w:jc w:val="both"/>
        <w:rPr>
          <w:rFonts w:ascii="CorpoS" w:hAnsi="CorpoS"/>
          <w:color w:val="000000" w:themeColor="text1"/>
          <w:lang w:val="es-ES"/>
        </w:rPr>
      </w:pPr>
      <w:r w:rsidRPr="00CA5995">
        <w:rPr>
          <w:rFonts w:ascii="CorpoS" w:hAnsi="CorpoS"/>
          <w:color w:val="000000" w:themeColor="text1"/>
          <w:lang w:val="es-ES"/>
        </w:rPr>
        <w:t xml:space="preserve">La última participación de un </w:t>
      </w:r>
      <w:r w:rsidR="00216F27">
        <w:rPr>
          <w:rFonts w:ascii="CorpoS" w:hAnsi="CorpoS"/>
          <w:color w:val="000000" w:themeColor="text1"/>
          <w:lang w:val="es-ES"/>
        </w:rPr>
        <w:t xml:space="preserve">auto </w:t>
      </w:r>
      <w:r w:rsidRPr="00CA5995">
        <w:rPr>
          <w:rFonts w:ascii="CorpoS" w:hAnsi="CorpoS"/>
          <w:color w:val="000000" w:themeColor="text1"/>
          <w:lang w:val="es-ES"/>
        </w:rPr>
        <w:t xml:space="preserve">Mercedes-Benz en el Turismo Carretera había sido en 1937, durante la temporada inaugural de la categoría. Aquel año, el santafesino Luis </w:t>
      </w:r>
      <w:proofErr w:type="spellStart"/>
      <w:r w:rsidRPr="00CA5995">
        <w:rPr>
          <w:rFonts w:ascii="CorpoS" w:hAnsi="CorpoS"/>
          <w:color w:val="000000" w:themeColor="text1"/>
          <w:lang w:val="es-ES"/>
        </w:rPr>
        <w:t>Brosutti</w:t>
      </w:r>
      <w:proofErr w:type="spellEnd"/>
      <w:r w:rsidRPr="00CA5995">
        <w:rPr>
          <w:rFonts w:ascii="CorpoS" w:hAnsi="CorpoS"/>
          <w:color w:val="000000" w:themeColor="text1"/>
          <w:lang w:val="es-ES"/>
        </w:rPr>
        <w:t xml:space="preserve"> se consagró subcampeón. Ahora, casi nueve décadas después, </w:t>
      </w:r>
      <w:r w:rsidR="0088013D">
        <w:rPr>
          <w:rFonts w:ascii="CorpoS" w:hAnsi="CorpoS"/>
          <w:color w:val="000000" w:themeColor="text1"/>
          <w:lang w:val="es-ES"/>
        </w:rPr>
        <w:t xml:space="preserve">un auto con la estrella en el frente competirá en </w:t>
      </w:r>
      <w:r w:rsidRPr="00CA5995">
        <w:rPr>
          <w:rFonts w:ascii="CorpoS" w:hAnsi="CorpoS"/>
          <w:color w:val="000000" w:themeColor="text1"/>
          <w:lang w:val="es-ES"/>
        </w:rPr>
        <w:t>las pistas argentinas, esta vez de la mano de Prestige Auto, representante Mercedes-Benz en el país.</w:t>
      </w:r>
    </w:p>
    <w:p w14:paraId="065A93B6" w14:textId="77777777" w:rsidR="008B1D99" w:rsidRDefault="008B1D99" w:rsidP="008B1D99">
      <w:pPr>
        <w:spacing w:after="0" w:line="240" w:lineRule="auto"/>
        <w:jc w:val="both"/>
        <w:rPr>
          <w:rFonts w:ascii="CorpoS" w:hAnsi="CorpoS"/>
          <w:color w:val="000000" w:themeColor="text1"/>
          <w:lang w:val="es-ES"/>
        </w:rPr>
      </w:pPr>
    </w:p>
    <w:p w14:paraId="5B3ED86E" w14:textId="48811F27" w:rsidR="000F4FA1" w:rsidRDefault="000F4FA1" w:rsidP="000F4FA1">
      <w:pPr>
        <w:spacing w:after="0" w:line="240" w:lineRule="auto"/>
        <w:jc w:val="both"/>
        <w:rPr>
          <w:rFonts w:ascii="CorpoS" w:hAnsi="CorpoS"/>
          <w:color w:val="000000" w:themeColor="text1"/>
          <w:lang w:val="es-ES"/>
        </w:rPr>
      </w:pPr>
      <w:r w:rsidRPr="00186C10">
        <w:rPr>
          <w:rFonts w:ascii="CorpoS" w:hAnsi="CorpoS"/>
          <w:b/>
          <w:bCs/>
          <w:color w:val="000000" w:themeColor="text1"/>
          <w:lang w:val="es-ES"/>
        </w:rPr>
        <w:t>Daniel Herrero</w:t>
      </w:r>
      <w:r w:rsidRPr="00CA5995">
        <w:rPr>
          <w:rFonts w:ascii="CorpoS" w:hAnsi="CorpoS"/>
          <w:color w:val="000000" w:themeColor="text1"/>
          <w:lang w:val="es-ES"/>
        </w:rPr>
        <w:t>, CEO de Prestige Auto</w:t>
      </w:r>
      <w:r>
        <w:rPr>
          <w:rFonts w:ascii="CorpoS" w:hAnsi="CorpoS"/>
          <w:color w:val="000000" w:themeColor="text1"/>
          <w:lang w:val="es-ES"/>
        </w:rPr>
        <w:t>, afirmó</w:t>
      </w:r>
      <w:r w:rsidRPr="00CA5995">
        <w:rPr>
          <w:rFonts w:ascii="CorpoS" w:hAnsi="CorpoS"/>
          <w:color w:val="000000" w:themeColor="text1"/>
          <w:lang w:val="es-ES"/>
        </w:rPr>
        <w:t xml:space="preserve">: </w:t>
      </w:r>
      <w:r w:rsidRPr="00982A56">
        <w:rPr>
          <w:rFonts w:ascii="CorpoS" w:hAnsi="CorpoS"/>
          <w:i/>
          <w:iCs/>
          <w:color w:val="000000" w:themeColor="text1"/>
          <w:lang w:val="es-ES"/>
        </w:rPr>
        <w:t xml:space="preserve">“Este regreso al Turismo Carretera es un hecho histórico que combina lo mejor de nuestra tradición con la pasión que despierta esta categoría en los argentinos. Para Prestige Auto es un orgullo ser parte de este desafío junto a </w:t>
      </w:r>
      <w:proofErr w:type="spellStart"/>
      <w:r w:rsidRPr="00982A56">
        <w:rPr>
          <w:rFonts w:ascii="CorpoS" w:hAnsi="CorpoS"/>
          <w:i/>
          <w:iCs/>
          <w:color w:val="000000" w:themeColor="text1"/>
          <w:lang w:val="es-ES"/>
        </w:rPr>
        <w:t>Maquin</w:t>
      </w:r>
      <w:proofErr w:type="spellEnd"/>
      <w:r w:rsidRPr="00982A56">
        <w:rPr>
          <w:rFonts w:ascii="CorpoS" w:hAnsi="CorpoS"/>
          <w:i/>
          <w:iCs/>
          <w:color w:val="000000" w:themeColor="text1"/>
          <w:lang w:val="es-ES"/>
        </w:rPr>
        <w:t xml:space="preserve"> </w:t>
      </w:r>
      <w:proofErr w:type="spellStart"/>
      <w:r w:rsidRPr="00982A56">
        <w:rPr>
          <w:rFonts w:ascii="CorpoS" w:hAnsi="CorpoS"/>
          <w:i/>
          <w:iCs/>
          <w:color w:val="000000" w:themeColor="text1"/>
          <w:lang w:val="es-ES"/>
        </w:rPr>
        <w:t>Parts</w:t>
      </w:r>
      <w:proofErr w:type="spellEnd"/>
      <w:r w:rsidRPr="00982A56">
        <w:rPr>
          <w:rFonts w:ascii="CorpoS" w:hAnsi="CorpoS"/>
          <w:i/>
          <w:iCs/>
          <w:color w:val="000000" w:themeColor="text1"/>
          <w:lang w:val="es-ES"/>
        </w:rPr>
        <w:t xml:space="preserve"> Racing, Diego Azar y Otto </w:t>
      </w:r>
      <w:proofErr w:type="spellStart"/>
      <w:r w:rsidRPr="00982A56">
        <w:rPr>
          <w:rFonts w:ascii="CorpoS" w:hAnsi="CorpoS"/>
          <w:i/>
          <w:iCs/>
          <w:color w:val="000000" w:themeColor="text1"/>
          <w:lang w:val="es-ES"/>
        </w:rPr>
        <w:t>Fritzler</w:t>
      </w:r>
      <w:proofErr w:type="spellEnd"/>
      <w:r w:rsidRPr="00982A56">
        <w:rPr>
          <w:rFonts w:ascii="CorpoS" w:hAnsi="CorpoS"/>
          <w:i/>
          <w:iCs/>
          <w:color w:val="000000" w:themeColor="text1"/>
          <w:lang w:val="es-ES"/>
        </w:rPr>
        <w:t>. Estamos convencidos de que este proyecto marcará un nuevo capítulo en la historia del automovilismo nacional</w:t>
      </w:r>
      <w:r w:rsidR="00982A56">
        <w:rPr>
          <w:rFonts w:ascii="CorpoS" w:hAnsi="CorpoS"/>
          <w:i/>
          <w:iCs/>
          <w:color w:val="000000" w:themeColor="text1"/>
          <w:lang w:val="es-ES"/>
        </w:rPr>
        <w:t>”</w:t>
      </w:r>
      <w:r w:rsidRPr="00982A56">
        <w:rPr>
          <w:rFonts w:ascii="CorpoS" w:hAnsi="CorpoS"/>
          <w:i/>
          <w:iCs/>
          <w:color w:val="000000" w:themeColor="text1"/>
          <w:lang w:val="es-ES"/>
        </w:rPr>
        <w:t>.</w:t>
      </w:r>
    </w:p>
    <w:p w14:paraId="5FB5C476" w14:textId="77777777" w:rsidR="000F4FA1" w:rsidRPr="00CA5995" w:rsidRDefault="000F4FA1" w:rsidP="008B1D99">
      <w:pPr>
        <w:spacing w:after="0" w:line="240" w:lineRule="auto"/>
        <w:jc w:val="both"/>
        <w:rPr>
          <w:rFonts w:ascii="CorpoS" w:hAnsi="CorpoS"/>
          <w:color w:val="000000" w:themeColor="text1"/>
          <w:lang w:val="es-ES"/>
        </w:rPr>
      </w:pPr>
    </w:p>
    <w:p w14:paraId="5BE1732C" w14:textId="77777777" w:rsidR="008B1D99" w:rsidRPr="00CA5995" w:rsidRDefault="008B1D99" w:rsidP="008B1D99">
      <w:pPr>
        <w:spacing w:after="0" w:line="240" w:lineRule="auto"/>
        <w:jc w:val="both"/>
        <w:rPr>
          <w:rFonts w:ascii="CorpoS" w:hAnsi="CorpoS"/>
          <w:color w:val="000000" w:themeColor="text1"/>
          <w:lang w:val="es-ES"/>
        </w:rPr>
      </w:pPr>
      <w:r>
        <w:rPr>
          <w:rFonts w:ascii="CorpoS" w:hAnsi="CorpoS"/>
          <w:color w:val="000000" w:themeColor="text1"/>
          <w:lang w:val="es-ES"/>
        </w:rPr>
        <w:t xml:space="preserve">Esta vuelta </w:t>
      </w:r>
      <w:r w:rsidRPr="00CA5995">
        <w:rPr>
          <w:rFonts w:ascii="CorpoS" w:hAnsi="CorpoS"/>
          <w:color w:val="000000" w:themeColor="text1"/>
          <w:lang w:val="es-ES"/>
        </w:rPr>
        <w:t>tiene una fuerte carga simbólica</w:t>
      </w:r>
      <w:r>
        <w:rPr>
          <w:rFonts w:ascii="CorpoS" w:hAnsi="CorpoS"/>
          <w:color w:val="000000" w:themeColor="text1"/>
          <w:lang w:val="es-ES"/>
        </w:rPr>
        <w:t xml:space="preserve"> ya que </w:t>
      </w:r>
      <w:r w:rsidRPr="00186C10">
        <w:rPr>
          <w:rFonts w:ascii="CorpoS" w:hAnsi="CorpoS"/>
          <w:b/>
          <w:bCs/>
          <w:color w:val="000000" w:themeColor="text1"/>
          <w:lang w:val="es-ES"/>
        </w:rPr>
        <w:t>Juan Manuel Fangio</w:t>
      </w:r>
      <w:r w:rsidRPr="00CA5995">
        <w:rPr>
          <w:rFonts w:ascii="CorpoS" w:hAnsi="CorpoS"/>
          <w:color w:val="000000" w:themeColor="text1"/>
          <w:lang w:val="es-ES"/>
        </w:rPr>
        <w:t xml:space="preserve">, quíntuple campeón mundial de Fórmula 1 y máximo referente del automovilismo argentino, inició su carrera deportiva justamente en el Turismo Carretera. Ese mismo espíritu competitivo, que llevó al automovilismo argentino a ser reconocido en el mundo, es el que impulsa hoy </w:t>
      </w:r>
      <w:r>
        <w:rPr>
          <w:rFonts w:ascii="CorpoS" w:hAnsi="CorpoS"/>
          <w:color w:val="000000" w:themeColor="text1"/>
          <w:lang w:val="es-ES"/>
        </w:rPr>
        <w:t xml:space="preserve">a Prestige Auto a </w:t>
      </w:r>
      <w:r w:rsidRPr="00CA5995">
        <w:rPr>
          <w:rFonts w:ascii="CorpoS" w:hAnsi="CorpoS"/>
          <w:color w:val="000000" w:themeColor="text1"/>
          <w:lang w:val="es-ES"/>
        </w:rPr>
        <w:t>formar parte de la categoría.</w:t>
      </w:r>
      <w:r>
        <w:rPr>
          <w:rFonts w:ascii="CorpoS" w:hAnsi="CorpoS"/>
          <w:color w:val="000000" w:themeColor="text1"/>
          <w:lang w:val="es-ES"/>
        </w:rPr>
        <w:t xml:space="preserve"> Además de ganar dos campeonatos mundiales de Fórmula 1 con la marca alemana, Fangio también fue presidente Honorario y Vitalicio de Mercedes-Benz Argentina durante dos décadas, hasta su muerte en 1995.</w:t>
      </w:r>
    </w:p>
    <w:p w14:paraId="730C58D1" w14:textId="77777777" w:rsidR="008B1D99" w:rsidRDefault="008B1D99" w:rsidP="008B1D99">
      <w:pPr>
        <w:spacing w:after="0" w:line="240" w:lineRule="auto"/>
        <w:jc w:val="both"/>
        <w:rPr>
          <w:rFonts w:ascii="CorpoS" w:hAnsi="CorpoS"/>
          <w:color w:val="000000" w:themeColor="text1"/>
          <w:lang w:val="es-ES"/>
        </w:rPr>
      </w:pPr>
    </w:p>
    <w:p w14:paraId="7805B5A6" w14:textId="516E39B7" w:rsidR="000F4FA1" w:rsidRPr="000F4FA1" w:rsidRDefault="000F4FA1" w:rsidP="000F4FA1">
      <w:pPr>
        <w:spacing w:after="0" w:line="240" w:lineRule="auto"/>
        <w:jc w:val="both"/>
        <w:rPr>
          <w:rFonts w:ascii="CorpoS" w:hAnsi="CorpoS"/>
          <w:color w:val="000000" w:themeColor="text1"/>
          <w:lang w:val="es-ES"/>
        </w:rPr>
      </w:pPr>
      <w:r w:rsidRPr="000F4FA1">
        <w:rPr>
          <w:rFonts w:ascii="CorpoS" w:hAnsi="CorpoS"/>
          <w:color w:val="000000" w:themeColor="text1"/>
          <w:lang w:val="es-ES"/>
        </w:rPr>
        <w:t xml:space="preserve">En palabras de su sobrino, </w:t>
      </w:r>
      <w:r w:rsidRPr="000F4FA1">
        <w:rPr>
          <w:rFonts w:ascii="CorpoS" w:hAnsi="CorpoS"/>
          <w:b/>
          <w:bCs/>
          <w:color w:val="000000" w:themeColor="text1"/>
          <w:lang w:val="es-ES"/>
        </w:rPr>
        <w:t>Juan Manuel Fangio II</w:t>
      </w:r>
      <w:r w:rsidRPr="000F4FA1">
        <w:rPr>
          <w:rFonts w:ascii="CorpoS" w:hAnsi="CorpoS"/>
          <w:color w:val="000000" w:themeColor="text1"/>
          <w:lang w:val="es-ES"/>
        </w:rPr>
        <w:t xml:space="preserve"> (“Juan Manuelito”): </w:t>
      </w:r>
      <w:r w:rsidRPr="000F4FA1">
        <w:rPr>
          <w:rFonts w:ascii="CorpoS" w:hAnsi="CorpoS"/>
          <w:i/>
          <w:iCs/>
          <w:color w:val="000000" w:themeColor="text1"/>
          <w:lang w:val="es-ES"/>
        </w:rPr>
        <w:t>“Correr en circuitos legendarios me enseñó que lo más importante son los valores: disciplina, humildad y trabajo en equipo. A Otto y Diego les diría que disfruten esta oportunidad y que representen al Prestige Auto Racing Team con la pasión que siempre caracterizó a Fangio</w:t>
      </w:r>
      <w:r w:rsidR="00982A56" w:rsidRPr="00982A56">
        <w:rPr>
          <w:rFonts w:ascii="CorpoS" w:hAnsi="CorpoS"/>
          <w:i/>
          <w:iCs/>
          <w:color w:val="000000" w:themeColor="text1"/>
          <w:lang w:val="es-ES"/>
        </w:rPr>
        <w:t>”</w:t>
      </w:r>
      <w:r w:rsidRPr="000F4FA1">
        <w:rPr>
          <w:rFonts w:ascii="CorpoS" w:hAnsi="CorpoS"/>
          <w:i/>
          <w:iCs/>
          <w:color w:val="000000" w:themeColor="text1"/>
          <w:lang w:val="es-ES"/>
        </w:rPr>
        <w:t>.</w:t>
      </w:r>
    </w:p>
    <w:p w14:paraId="56CC55D5" w14:textId="77777777" w:rsidR="000F4FA1" w:rsidRDefault="000F4FA1" w:rsidP="008B1D99">
      <w:pPr>
        <w:spacing w:after="0" w:line="240" w:lineRule="auto"/>
        <w:jc w:val="both"/>
        <w:rPr>
          <w:rFonts w:ascii="CorpoS" w:hAnsi="CorpoS"/>
          <w:color w:val="000000" w:themeColor="text1"/>
          <w:lang w:val="es-ES"/>
        </w:rPr>
      </w:pPr>
    </w:p>
    <w:p w14:paraId="3BB8311A" w14:textId="77777777" w:rsidR="008B1D99" w:rsidRPr="00CA5995" w:rsidRDefault="008B1D99" w:rsidP="008B1D99">
      <w:pPr>
        <w:spacing w:after="0" w:line="240" w:lineRule="auto"/>
        <w:jc w:val="both"/>
        <w:rPr>
          <w:rFonts w:ascii="CorpoS" w:hAnsi="CorpoS"/>
          <w:b/>
          <w:bCs/>
          <w:color w:val="000000" w:themeColor="text1"/>
          <w:lang w:val="es-ES"/>
        </w:rPr>
      </w:pPr>
      <w:r w:rsidRPr="00CA5995">
        <w:rPr>
          <w:rFonts w:ascii="CorpoS" w:hAnsi="CorpoS"/>
          <w:b/>
          <w:bCs/>
          <w:color w:val="000000" w:themeColor="text1"/>
          <w:lang w:val="es-ES"/>
        </w:rPr>
        <w:lastRenderedPageBreak/>
        <w:t xml:space="preserve">El equipo elegido: </w:t>
      </w:r>
      <w:proofErr w:type="spellStart"/>
      <w:r w:rsidRPr="00CA5995">
        <w:rPr>
          <w:rFonts w:ascii="CorpoS" w:hAnsi="CorpoS"/>
          <w:b/>
          <w:bCs/>
          <w:color w:val="000000" w:themeColor="text1"/>
          <w:lang w:val="es-ES"/>
        </w:rPr>
        <w:t>Maquin</w:t>
      </w:r>
      <w:proofErr w:type="spellEnd"/>
      <w:r w:rsidRPr="00CA5995">
        <w:rPr>
          <w:rFonts w:ascii="CorpoS" w:hAnsi="CorpoS"/>
          <w:b/>
          <w:bCs/>
          <w:color w:val="000000" w:themeColor="text1"/>
          <w:lang w:val="es-ES"/>
        </w:rPr>
        <w:t xml:space="preserve"> </w:t>
      </w:r>
      <w:proofErr w:type="spellStart"/>
      <w:r w:rsidRPr="00CA5995">
        <w:rPr>
          <w:rFonts w:ascii="CorpoS" w:hAnsi="CorpoS"/>
          <w:b/>
          <w:bCs/>
          <w:color w:val="000000" w:themeColor="text1"/>
          <w:lang w:val="es-ES"/>
        </w:rPr>
        <w:t>Parts</w:t>
      </w:r>
      <w:proofErr w:type="spellEnd"/>
      <w:r w:rsidRPr="00CA5995">
        <w:rPr>
          <w:rFonts w:ascii="CorpoS" w:hAnsi="CorpoS"/>
          <w:b/>
          <w:bCs/>
          <w:color w:val="000000" w:themeColor="text1"/>
          <w:lang w:val="es-ES"/>
        </w:rPr>
        <w:t xml:space="preserve"> Racing</w:t>
      </w:r>
    </w:p>
    <w:p w14:paraId="244090EF" w14:textId="77777777" w:rsidR="008B1D99" w:rsidRPr="00CA5995" w:rsidRDefault="008B1D99" w:rsidP="008B1D99">
      <w:pPr>
        <w:spacing w:after="0" w:line="240" w:lineRule="auto"/>
        <w:jc w:val="both"/>
        <w:rPr>
          <w:rFonts w:ascii="CorpoS" w:hAnsi="CorpoS"/>
          <w:color w:val="000000" w:themeColor="text1"/>
          <w:lang w:val="es-ES"/>
        </w:rPr>
      </w:pPr>
      <w:r w:rsidRPr="00CA5995">
        <w:rPr>
          <w:rFonts w:ascii="CorpoS" w:hAnsi="CorpoS"/>
          <w:color w:val="000000" w:themeColor="text1"/>
          <w:lang w:val="es-ES"/>
        </w:rPr>
        <w:t xml:space="preserve">La participación se concreta bajo la atención técnica de </w:t>
      </w:r>
      <w:proofErr w:type="spellStart"/>
      <w:r w:rsidRPr="00CA5995">
        <w:rPr>
          <w:rFonts w:ascii="CorpoS" w:hAnsi="CorpoS"/>
          <w:color w:val="000000" w:themeColor="text1"/>
          <w:lang w:val="es-ES"/>
        </w:rPr>
        <w:t>Maquin</w:t>
      </w:r>
      <w:proofErr w:type="spellEnd"/>
      <w:r w:rsidRPr="00CA5995">
        <w:rPr>
          <w:rFonts w:ascii="CorpoS" w:hAnsi="CorpoS"/>
          <w:color w:val="000000" w:themeColor="text1"/>
          <w:lang w:val="es-ES"/>
        </w:rPr>
        <w:t xml:space="preserve"> </w:t>
      </w:r>
      <w:proofErr w:type="spellStart"/>
      <w:r w:rsidRPr="00CA5995">
        <w:rPr>
          <w:rFonts w:ascii="CorpoS" w:hAnsi="CorpoS"/>
          <w:color w:val="000000" w:themeColor="text1"/>
          <w:lang w:val="es-ES"/>
        </w:rPr>
        <w:t>Parts</w:t>
      </w:r>
      <w:proofErr w:type="spellEnd"/>
      <w:r w:rsidRPr="00CA5995">
        <w:rPr>
          <w:rFonts w:ascii="CorpoS" w:hAnsi="CorpoS"/>
          <w:color w:val="000000" w:themeColor="text1"/>
          <w:lang w:val="es-ES"/>
        </w:rPr>
        <w:t xml:space="preserve"> Racing, uno de los equipos más prestigiosos del TC. Fundado en 2003 en Venado Tuerto, Santa Fe, el equipo ha sido protagonista en distintas categorías del automovilismo argentino y se caracteriza por su solidez técnica, su infraestructura moderna</w:t>
      </w:r>
      <w:r>
        <w:rPr>
          <w:rFonts w:ascii="CorpoS" w:hAnsi="CorpoS"/>
          <w:color w:val="000000" w:themeColor="text1"/>
          <w:lang w:val="es-ES"/>
        </w:rPr>
        <w:t>, la incorporación de tecnología de punta</w:t>
      </w:r>
      <w:r w:rsidRPr="00CA5995">
        <w:rPr>
          <w:rFonts w:ascii="CorpoS" w:hAnsi="CorpoS"/>
          <w:color w:val="000000" w:themeColor="text1"/>
          <w:lang w:val="es-ES"/>
        </w:rPr>
        <w:t xml:space="preserve"> y su apuesta permanente a</w:t>
      </w:r>
      <w:r>
        <w:rPr>
          <w:rFonts w:ascii="CorpoS" w:hAnsi="CorpoS"/>
          <w:color w:val="000000" w:themeColor="text1"/>
          <w:lang w:val="es-ES"/>
        </w:rPr>
        <w:t xml:space="preserve"> </w:t>
      </w:r>
      <w:r w:rsidRPr="00CA5995">
        <w:rPr>
          <w:rFonts w:ascii="CorpoS" w:hAnsi="CorpoS"/>
          <w:b/>
          <w:bCs/>
          <w:color w:val="000000" w:themeColor="text1"/>
          <w:lang w:val="es-ES"/>
        </w:rPr>
        <w:t>formar y potenciar pilotos jóvenes</w:t>
      </w:r>
      <w:r w:rsidRPr="00CA5995">
        <w:rPr>
          <w:rFonts w:ascii="CorpoS" w:hAnsi="CorpoS"/>
          <w:color w:val="000000" w:themeColor="text1"/>
          <w:lang w:val="es-ES"/>
        </w:rPr>
        <w:t>. En los últimos años ha sido protagonista en el TC, alcanzando podios y victorias que lo posicionaron entre los equipos de mayor proyección.</w:t>
      </w:r>
    </w:p>
    <w:p w14:paraId="5C04D62C" w14:textId="77777777" w:rsidR="008B1D99" w:rsidRDefault="008B1D99" w:rsidP="008B1D99">
      <w:pPr>
        <w:spacing w:after="0" w:line="240" w:lineRule="auto"/>
        <w:jc w:val="both"/>
        <w:rPr>
          <w:rFonts w:ascii="CorpoS" w:hAnsi="CorpoS"/>
          <w:color w:val="000000" w:themeColor="text1"/>
          <w:lang w:val="es-ES"/>
        </w:rPr>
      </w:pPr>
    </w:p>
    <w:p w14:paraId="40993C69" w14:textId="77777777" w:rsidR="008B1D99" w:rsidRPr="00CA5995" w:rsidRDefault="008B1D99" w:rsidP="008B1D99">
      <w:pPr>
        <w:spacing w:after="0" w:line="240" w:lineRule="auto"/>
        <w:jc w:val="both"/>
        <w:rPr>
          <w:rFonts w:ascii="CorpoS" w:hAnsi="CorpoS"/>
          <w:color w:val="000000" w:themeColor="text1"/>
          <w:lang w:val="es-ES"/>
        </w:rPr>
      </w:pPr>
      <w:r w:rsidRPr="00CA5995">
        <w:rPr>
          <w:rFonts w:ascii="CorpoS" w:hAnsi="CorpoS"/>
          <w:color w:val="000000" w:themeColor="text1"/>
          <w:lang w:val="es-ES"/>
        </w:rPr>
        <w:t xml:space="preserve">En esta nueva etapa, </w:t>
      </w:r>
      <w:proofErr w:type="spellStart"/>
      <w:r w:rsidRPr="00CA5995">
        <w:rPr>
          <w:rFonts w:ascii="CorpoS" w:hAnsi="CorpoS"/>
          <w:color w:val="000000" w:themeColor="text1"/>
          <w:lang w:val="es-ES"/>
        </w:rPr>
        <w:t>Maquin</w:t>
      </w:r>
      <w:proofErr w:type="spellEnd"/>
      <w:r w:rsidRPr="00CA5995">
        <w:rPr>
          <w:rFonts w:ascii="CorpoS" w:hAnsi="CorpoS"/>
          <w:color w:val="000000" w:themeColor="text1"/>
          <w:lang w:val="es-ES"/>
        </w:rPr>
        <w:t xml:space="preserve"> </w:t>
      </w:r>
      <w:proofErr w:type="spellStart"/>
      <w:r w:rsidRPr="00CA5995">
        <w:rPr>
          <w:rFonts w:ascii="CorpoS" w:hAnsi="CorpoS"/>
          <w:color w:val="000000" w:themeColor="text1"/>
          <w:lang w:val="es-ES"/>
        </w:rPr>
        <w:t>Parts</w:t>
      </w:r>
      <w:proofErr w:type="spellEnd"/>
      <w:r w:rsidRPr="00CA5995">
        <w:rPr>
          <w:rFonts w:ascii="CorpoS" w:hAnsi="CorpoS"/>
          <w:color w:val="000000" w:themeColor="text1"/>
          <w:lang w:val="es-ES"/>
        </w:rPr>
        <w:t xml:space="preserve"> Racing asume el desafío de </w:t>
      </w:r>
      <w:r w:rsidRPr="00CA5995">
        <w:rPr>
          <w:rFonts w:ascii="CorpoS" w:hAnsi="CorpoS"/>
          <w:b/>
          <w:bCs/>
          <w:color w:val="000000" w:themeColor="text1"/>
          <w:lang w:val="es-ES"/>
        </w:rPr>
        <w:t xml:space="preserve">gestionar </w:t>
      </w:r>
      <w:r>
        <w:rPr>
          <w:rFonts w:ascii="CorpoS" w:hAnsi="CorpoS"/>
          <w:b/>
          <w:bCs/>
          <w:color w:val="000000" w:themeColor="text1"/>
          <w:lang w:val="es-ES"/>
        </w:rPr>
        <w:t xml:space="preserve">el vehículo </w:t>
      </w:r>
      <w:r w:rsidRPr="00CA5995">
        <w:rPr>
          <w:rFonts w:ascii="CorpoS" w:hAnsi="CorpoS"/>
          <w:b/>
          <w:bCs/>
          <w:color w:val="000000" w:themeColor="text1"/>
          <w:lang w:val="es-ES"/>
        </w:rPr>
        <w:t>Mercedes-Benz AMG CLE 53</w:t>
      </w:r>
      <w:r w:rsidRPr="00CA5995">
        <w:rPr>
          <w:rFonts w:ascii="CorpoS" w:hAnsi="CorpoS"/>
          <w:color w:val="000000" w:themeColor="text1"/>
          <w:lang w:val="es-ES"/>
        </w:rPr>
        <w:t xml:space="preserve"> que debu</w:t>
      </w:r>
      <w:r>
        <w:rPr>
          <w:rFonts w:ascii="CorpoS" w:hAnsi="CorpoS"/>
          <w:color w:val="000000" w:themeColor="text1"/>
          <w:lang w:val="es-ES"/>
        </w:rPr>
        <w:t xml:space="preserve">tará </w:t>
      </w:r>
      <w:r w:rsidRPr="00CA5995">
        <w:rPr>
          <w:rFonts w:ascii="CorpoS" w:hAnsi="CorpoS"/>
          <w:color w:val="000000" w:themeColor="text1"/>
          <w:lang w:val="es-ES"/>
        </w:rPr>
        <w:t>en la temporada 2026, aportando su experiencia técnica y deportiva para garantizar competitividad desde la primera fecha.</w:t>
      </w:r>
    </w:p>
    <w:p w14:paraId="51AF6D99" w14:textId="77777777" w:rsidR="008B1D99" w:rsidRPr="00CA5995" w:rsidRDefault="008B1D99" w:rsidP="008B1D99">
      <w:pPr>
        <w:spacing w:after="0" w:line="240" w:lineRule="auto"/>
        <w:jc w:val="both"/>
        <w:rPr>
          <w:rFonts w:ascii="CorpoS" w:hAnsi="CorpoS"/>
          <w:color w:val="000000" w:themeColor="text1"/>
          <w:lang w:val="es-ES"/>
        </w:rPr>
      </w:pPr>
    </w:p>
    <w:p w14:paraId="381ED4D4" w14:textId="77777777" w:rsidR="005133CC" w:rsidRDefault="008B1D99" w:rsidP="008B1D99">
      <w:pPr>
        <w:spacing w:after="0" w:line="240" w:lineRule="auto"/>
        <w:jc w:val="both"/>
        <w:rPr>
          <w:rFonts w:ascii="CorpoS" w:hAnsi="CorpoS"/>
          <w:b/>
          <w:bCs/>
          <w:color w:val="000000" w:themeColor="text1"/>
          <w:lang w:val="es-ES"/>
        </w:rPr>
      </w:pPr>
      <w:r w:rsidRPr="00CA5995">
        <w:rPr>
          <w:rFonts w:ascii="CorpoS" w:hAnsi="CorpoS"/>
          <w:b/>
          <w:bCs/>
          <w:color w:val="000000" w:themeColor="text1"/>
          <w:lang w:val="es-ES"/>
        </w:rPr>
        <w:t xml:space="preserve">Los pilotos </w:t>
      </w:r>
      <w:r w:rsidR="005133CC">
        <w:rPr>
          <w:rFonts w:ascii="CorpoS" w:hAnsi="CorpoS"/>
          <w:b/>
          <w:bCs/>
          <w:color w:val="000000" w:themeColor="text1"/>
          <w:lang w:val="es-ES"/>
        </w:rPr>
        <w:t>del Prestige Auto Racing Team:</w:t>
      </w:r>
    </w:p>
    <w:p w14:paraId="3F85A4C9" w14:textId="77777777" w:rsidR="008B1D99" w:rsidRPr="00CA5995" w:rsidRDefault="008B1D99" w:rsidP="008B1D99">
      <w:pPr>
        <w:spacing w:after="0" w:line="240" w:lineRule="auto"/>
        <w:jc w:val="both"/>
        <w:rPr>
          <w:rFonts w:ascii="CorpoS" w:hAnsi="CorpoS"/>
          <w:color w:val="000000" w:themeColor="text1"/>
          <w:lang w:val="es-ES"/>
        </w:rPr>
      </w:pPr>
      <w:r>
        <w:rPr>
          <w:rFonts w:ascii="Trebuchet MS" w:hAnsi="Trebuchet MS"/>
          <w:color w:val="000000" w:themeColor="text1"/>
          <w:lang w:val="es-ES"/>
        </w:rPr>
        <w:t xml:space="preserve">• </w:t>
      </w:r>
      <w:r w:rsidRPr="00186C10">
        <w:rPr>
          <w:rFonts w:ascii="CorpoS" w:hAnsi="CorpoS"/>
          <w:b/>
          <w:bCs/>
          <w:color w:val="000000" w:themeColor="text1"/>
          <w:lang w:val="es-ES"/>
        </w:rPr>
        <w:t xml:space="preserve">Otto </w:t>
      </w:r>
      <w:proofErr w:type="spellStart"/>
      <w:r w:rsidRPr="00186C10">
        <w:rPr>
          <w:rFonts w:ascii="CorpoS" w:hAnsi="CorpoS"/>
          <w:b/>
          <w:bCs/>
          <w:color w:val="000000" w:themeColor="text1"/>
          <w:lang w:val="es-ES"/>
        </w:rPr>
        <w:t>Fritzler</w:t>
      </w:r>
      <w:proofErr w:type="spellEnd"/>
      <w:r w:rsidRPr="00CA5995">
        <w:rPr>
          <w:rFonts w:ascii="CorpoS" w:hAnsi="CorpoS"/>
          <w:color w:val="000000" w:themeColor="text1"/>
          <w:lang w:val="es-ES"/>
        </w:rPr>
        <w:t xml:space="preserve"> (22 años): Debutó en el Turismo Carretera el 12 de febrero de 2023 en Viedma, con apenas 20 años, tras consagrarse campeón en TC Pista. Hasta la fecha disputó 39 carreras, con 2 victorias, 2 pole positions, 5 series ganadas y 2 récords de vuelta. Su juventud y proyección lo convierten en una de las grandes promesas de la categoría. </w:t>
      </w:r>
    </w:p>
    <w:p w14:paraId="050F94F4" w14:textId="77777777" w:rsidR="008B1D99" w:rsidRPr="00CA5995" w:rsidRDefault="008B1D99" w:rsidP="008B1D99">
      <w:pPr>
        <w:spacing w:after="0" w:line="240" w:lineRule="auto"/>
        <w:jc w:val="both"/>
        <w:rPr>
          <w:rFonts w:ascii="CorpoS" w:hAnsi="CorpoS"/>
          <w:color w:val="000000" w:themeColor="text1"/>
          <w:lang w:val="es-ES"/>
        </w:rPr>
      </w:pPr>
      <w:r>
        <w:rPr>
          <w:rFonts w:ascii="Trebuchet MS" w:hAnsi="Trebuchet MS"/>
          <w:color w:val="000000" w:themeColor="text1"/>
          <w:lang w:val="es-ES"/>
        </w:rPr>
        <w:t xml:space="preserve">• </w:t>
      </w:r>
      <w:r w:rsidRPr="00186C10">
        <w:rPr>
          <w:rFonts w:ascii="CorpoS" w:hAnsi="CorpoS"/>
          <w:b/>
          <w:bCs/>
          <w:color w:val="000000" w:themeColor="text1"/>
          <w:lang w:val="es-ES"/>
        </w:rPr>
        <w:t>Diego Azar</w:t>
      </w:r>
      <w:r w:rsidRPr="00CA5995">
        <w:rPr>
          <w:rFonts w:ascii="CorpoS" w:hAnsi="CorpoS"/>
          <w:color w:val="000000" w:themeColor="text1"/>
          <w:lang w:val="es-ES"/>
        </w:rPr>
        <w:t xml:space="preserve"> (30 años): Campeón de Top </w:t>
      </w:r>
      <w:proofErr w:type="spellStart"/>
      <w:r w:rsidRPr="00CA5995">
        <w:rPr>
          <w:rFonts w:ascii="CorpoS" w:hAnsi="CorpoS"/>
          <w:color w:val="000000" w:themeColor="text1"/>
          <w:lang w:val="es-ES"/>
        </w:rPr>
        <w:t>Race</w:t>
      </w:r>
      <w:proofErr w:type="spellEnd"/>
      <w:r w:rsidRPr="00CA5995">
        <w:rPr>
          <w:rFonts w:ascii="CorpoS" w:hAnsi="CorpoS"/>
          <w:color w:val="000000" w:themeColor="text1"/>
          <w:lang w:val="es-ES"/>
        </w:rPr>
        <w:t xml:space="preserve"> en 2021 y 2022, cuenta con una sólida trayectoria en el automovilismo nacional. En 2025 se suma al TC como piloto oficial del proyecto</w:t>
      </w:r>
      <w:r>
        <w:rPr>
          <w:rFonts w:ascii="CorpoS" w:hAnsi="CorpoS"/>
          <w:color w:val="000000" w:themeColor="text1"/>
          <w:lang w:val="es-ES"/>
        </w:rPr>
        <w:t xml:space="preserve"> Prestige Auto</w:t>
      </w:r>
      <w:r w:rsidRPr="00CA5995">
        <w:rPr>
          <w:rFonts w:ascii="CorpoS" w:hAnsi="CorpoS"/>
          <w:color w:val="000000" w:themeColor="text1"/>
          <w:lang w:val="es-ES"/>
        </w:rPr>
        <w:t xml:space="preserve">. Su experiencia y capacidad lo posicionan como un referente dentro del equipo. </w:t>
      </w:r>
    </w:p>
    <w:p w14:paraId="41D217A0" w14:textId="77777777" w:rsidR="008B1D99" w:rsidRPr="00CA5995" w:rsidRDefault="008B1D99" w:rsidP="008B1D99">
      <w:pPr>
        <w:spacing w:after="0" w:line="240" w:lineRule="auto"/>
        <w:jc w:val="both"/>
        <w:rPr>
          <w:rFonts w:ascii="CorpoS" w:hAnsi="CorpoS"/>
          <w:color w:val="000000" w:themeColor="text1"/>
          <w:lang w:val="es-ES"/>
        </w:rPr>
      </w:pPr>
    </w:p>
    <w:p w14:paraId="33E13DCD" w14:textId="77777777" w:rsidR="008B1D99" w:rsidRPr="00CA5995" w:rsidRDefault="008B1D99" w:rsidP="008B1D99">
      <w:pPr>
        <w:spacing w:after="0" w:line="240" w:lineRule="auto"/>
        <w:jc w:val="both"/>
        <w:rPr>
          <w:rFonts w:ascii="CorpoS" w:hAnsi="CorpoS"/>
          <w:b/>
          <w:bCs/>
          <w:color w:val="000000" w:themeColor="text1"/>
          <w:lang w:val="es-ES"/>
        </w:rPr>
      </w:pPr>
      <w:r w:rsidRPr="00CA5995">
        <w:rPr>
          <w:rFonts w:ascii="CorpoS" w:hAnsi="CorpoS"/>
          <w:b/>
          <w:bCs/>
          <w:color w:val="000000" w:themeColor="text1"/>
          <w:lang w:val="es-ES"/>
        </w:rPr>
        <w:t>El modelo del auto</w:t>
      </w:r>
    </w:p>
    <w:p w14:paraId="630CB1CB" w14:textId="1E38DC09" w:rsidR="008B1D99" w:rsidRDefault="008B1D99" w:rsidP="008B1D99">
      <w:pPr>
        <w:spacing w:after="0" w:line="240" w:lineRule="auto"/>
        <w:jc w:val="both"/>
        <w:rPr>
          <w:rFonts w:ascii="CorpoS" w:hAnsi="CorpoS"/>
          <w:color w:val="000000" w:themeColor="text1"/>
          <w:lang w:val="es-ES"/>
        </w:rPr>
      </w:pPr>
      <w:r>
        <w:rPr>
          <w:rFonts w:ascii="CorpoS" w:hAnsi="CorpoS"/>
          <w:color w:val="000000" w:themeColor="text1"/>
          <w:lang w:val="es-ES"/>
        </w:rPr>
        <w:t>El vehículo que representará a Prestige Auto en el TC es</w:t>
      </w:r>
      <w:r w:rsidR="00186C10">
        <w:rPr>
          <w:rFonts w:ascii="CorpoS" w:hAnsi="CorpoS"/>
          <w:color w:val="000000" w:themeColor="text1"/>
          <w:lang w:val="es-ES"/>
        </w:rPr>
        <w:t xml:space="preserve"> un</w:t>
      </w:r>
      <w:r>
        <w:rPr>
          <w:rFonts w:ascii="CorpoS" w:hAnsi="CorpoS"/>
          <w:color w:val="000000" w:themeColor="text1"/>
          <w:lang w:val="es-ES"/>
        </w:rPr>
        <w:t xml:space="preserve"> </w:t>
      </w:r>
      <w:r w:rsidRPr="00CA5995">
        <w:rPr>
          <w:rFonts w:ascii="CorpoS" w:hAnsi="CorpoS"/>
          <w:color w:val="000000" w:themeColor="text1"/>
          <w:lang w:val="es-ES"/>
        </w:rPr>
        <w:t>Mercedes-Benz AMG CLE 53, adaptado especialmente a la normativa de la categoría. Se trata de una configuración inédita, que combina la herencia deportiva de la marca con la tradición y el reglamento técnico del Turismo Carretera.</w:t>
      </w:r>
    </w:p>
    <w:p w14:paraId="1CDF2693" w14:textId="14F7BA52" w:rsidR="008B1D99" w:rsidRPr="00CA5995" w:rsidRDefault="008B1D99" w:rsidP="008B1D99">
      <w:pPr>
        <w:spacing w:after="0" w:line="240" w:lineRule="auto"/>
        <w:jc w:val="both"/>
        <w:rPr>
          <w:rFonts w:ascii="CorpoS" w:hAnsi="CorpoS"/>
          <w:b/>
          <w:bCs/>
          <w:color w:val="000000" w:themeColor="text1"/>
          <w:lang w:val="es-ES"/>
        </w:rPr>
      </w:pPr>
      <w:r w:rsidRPr="00CA5995">
        <w:rPr>
          <w:rFonts w:ascii="CorpoS" w:hAnsi="CorpoS"/>
          <w:color w:val="000000" w:themeColor="text1"/>
          <w:lang w:val="es-ES"/>
        </w:rPr>
        <w:t xml:space="preserve"> </w:t>
      </w:r>
      <w:r w:rsidRPr="00CA5995">
        <w:rPr>
          <w:rFonts w:ascii="CorpoS" w:hAnsi="CorpoS"/>
          <w:color w:val="000000" w:themeColor="text1"/>
          <w:lang w:val="es-ES"/>
        </w:rPr>
        <w:br/>
      </w:r>
      <w:r w:rsidRPr="00CA5995">
        <w:rPr>
          <w:rFonts w:ascii="CorpoS" w:hAnsi="CorpoS"/>
          <w:b/>
          <w:bCs/>
          <w:color w:val="000000" w:themeColor="text1"/>
          <w:lang w:val="es-ES"/>
        </w:rPr>
        <w:t>Sobre Prestige Auto</w:t>
      </w:r>
    </w:p>
    <w:p w14:paraId="37D79A90" w14:textId="77777777" w:rsidR="008B1D99" w:rsidRPr="00CA5995" w:rsidRDefault="008B1D99" w:rsidP="008B1D99">
      <w:pPr>
        <w:spacing w:after="0" w:line="240" w:lineRule="auto"/>
        <w:jc w:val="both"/>
        <w:rPr>
          <w:rFonts w:ascii="CorpoS" w:hAnsi="CorpoS"/>
          <w:color w:val="000000" w:themeColor="text1"/>
          <w:lang w:val="es-ES"/>
        </w:rPr>
      </w:pPr>
      <w:r w:rsidRPr="00CA5995">
        <w:rPr>
          <w:rFonts w:ascii="CorpoS" w:hAnsi="CorpoS"/>
          <w:b/>
          <w:bCs/>
          <w:color w:val="000000" w:themeColor="text1"/>
          <w:lang w:val="es-ES"/>
        </w:rPr>
        <w:t>Prestige Auto</w:t>
      </w:r>
      <w:r w:rsidRPr="00CA5995">
        <w:rPr>
          <w:rFonts w:ascii="CorpoS" w:hAnsi="CorpoS"/>
          <w:color w:val="000000" w:themeColor="text1"/>
          <w:lang w:val="es-ES"/>
        </w:rPr>
        <w:t xml:space="preserve"> es la compañía que representa a </w:t>
      </w:r>
      <w:r w:rsidRPr="00CA5995">
        <w:rPr>
          <w:rFonts w:ascii="CorpoS" w:hAnsi="CorpoS"/>
          <w:b/>
          <w:bCs/>
          <w:color w:val="000000" w:themeColor="text1"/>
          <w:lang w:val="es-ES"/>
        </w:rPr>
        <w:t>Mercedes-Benz en Argentina</w:t>
      </w:r>
      <w:r w:rsidRPr="00CA5995">
        <w:rPr>
          <w:rFonts w:ascii="CorpoS" w:hAnsi="CorpoS"/>
          <w:color w:val="000000" w:themeColor="text1"/>
          <w:lang w:val="es-ES"/>
        </w:rPr>
        <w:t xml:space="preserve"> desde 202</w:t>
      </w:r>
      <w:r>
        <w:rPr>
          <w:rFonts w:ascii="CorpoS" w:hAnsi="CorpoS"/>
          <w:color w:val="000000" w:themeColor="text1"/>
          <w:lang w:val="es-ES"/>
        </w:rPr>
        <w:t>5</w:t>
      </w:r>
      <w:r w:rsidRPr="00CA5995">
        <w:rPr>
          <w:rFonts w:ascii="CorpoS" w:hAnsi="CorpoS"/>
          <w:color w:val="000000" w:themeColor="text1"/>
          <w:lang w:val="es-ES"/>
        </w:rPr>
        <w:t xml:space="preserve">, tras la reestructuración global de la marca. La empresa está liderada por </w:t>
      </w:r>
      <w:r w:rsidRPr="00CA5995">
        <w:rPr>
          <w:rFonts w:ascii="CorpoS" w:hAnsi="CorpoS"/>
          <w:b/>
          <w:bCs/>
          <w:color w:val="000000" w:themeColor="text1"/>
          <w:lang w:val="es-ES"/>
        </w:rPr>
        <w:t>Daniel Herrero</w:t>
      </w:r>
      <w:r w:rsidRPr="00CA5995">
        <w:rPr>
          <w:rFonts w:ascii="CorpoS" w:hAnsi="CorpoS"/>
          <w:color w:val="000000" w:themeColor="text1"/>
          <w:lang w:val="es-ES"/>
        </w:rPr>
        <w:t xml:space="preserve"> y tiene a su cargo la comercialización de automóviles</w:t>
      </w:r>
      <w:r>
        <w:rPr>
          <w:rFonts w:ascii="CorpoS" w:hAnsi="CorpoS"/>
          <w:color w:val="000000" w:themeColor="text1"/>
          <w:lang w:val="es-ES"/>
        </w:rPr>
        <w:t xml:space="preserve"> y</w:t>
      </w:r>
      <w:r w:rsidRPr="00CA5995">
        <w:rPr>
          <w:rFonts w:ascii="CorpoS" w:hAnsi="CorpoS"/>
          <w:color w:val="000000" w:themeColor="text1"/>
          <w:lang w:val="es-ES"/>
        </w:rPr>
        <w:t xml:space="preserve"> </w:t>
      </w:r>
      <w:proofErr w:type="spellStart"/>
      <w:r w:rsidRPr="00CA5995">
        <w:rPr>
          <w:rFonts w:ascii="CorpoS" w:hAnsi="CorpoS"/>
          <w:color w:val="000000" w:themeColor="text1"/>
          <w:lang w:val="es-ES"/>
        </w:rPr>
        <w:t>vans</w:t>
      </w:r>
      <w:proofErr w:type="spellEnd"/>
      <w:r w:rsidRPr="00CA5995">
        <w:rPr>
          <w:rFonts w:ascii="CorpoS" w:hAnsi="CorpoS"/>
          <w:color w:val="000000" w:themeColor="text1"/>
          <w:lang w:val="es-ES"/>
        </w:rPr>
        <w:t>, así como la coordinación de la red oficial de concesionarios en todo el país.</w:t>
      </w:r>
    </w:p>
    <w:p w14:paraId="655152E3" w14:textId="77777777" w:rsidR="008B1D99" w:rsidRPr="00CA5995" w:rsidRDefault="008B1D99" w:rsidP="008B1D99">
      <w:pPr>
        <w:spacing w:after="0" w:line="240" w:lineRule="auto"/>
        <w:jc w:val="both"/>
        <w:rPr>
          <w:rFonts w:ascii="CorpoS" w:hAnsi="CorpoS"/>
          <w:color w:val="000000" w:themeColor="text1"/>
          <w:lang w:val="es-ES"/>
        </w:rPr>
      </w:pPr>
    </w:p>
    <w:p w14:paraId="7BE5C0BA" w14:textId="77777777" w:rsidR="008B1D99" w:rsidRDefault="008B1D99" w:rsidP="008B1D99">
      <w:pPr>
        <w:spacing w:after="0" w:line="240" w:lineRule="auto"/>
        <w:jc w:val="both"/>
        <w:rPr>
          <w:rFonts w:ascii="CorpoS" w:hAnsi="CorpoS"/>
          <w:color w:val="000000" w:themeColor="text1"/>
          <w:lang w:val="es-ES"/>
        </w:rPr>
      </w:pPr>
      <w:r w:rsidRPr="00CA5995">
        <w:rPr>
          <w:rFonts w:ascii="CorpoS" w:hAnsi="CorpoS"/>
          <w:color w:val="000000" w:themeColor="text1"/>
          <w:lang w:val="es-ES"/>
        </w:rPr>
        <w:t xml:space="preserve">Prestige Auto combina los más de </w:t>
      </w:r>
      <w:r w:rsidRPr="00CA5995">
        <w:rPr>
          <w:rFonts w:ascii="CorpoS" w:hAnsi="CorpoS"/>
          <w:b/>
          <w:bCs/>
          <w:color w:val="000000" w:themeColor="text1"/>
          <w:lang w:val="es-ES"/>
        </w:rPr>
        <w:t>7</w:t>
      </w:r>
      <w:r>
        <w:rPr>
          <w:rFonts w:ascii="CorpoS" w:hAnsi="CorpoS"/>
          <w:b/>
          <w:bCs/>
          <w:color w:val="000000" w:themeColor="text1"/>
          <w:lang w:val="es-ES"/>
        </w:rPr>
        <w:t>4</w:t>
      </w:r>
      <w:r w:rsidRPr="00CA5995">
        <w:rPr>
          <w:rFonts w:ascii="CorpoS" w:hAnsi="CorpoS"/>
          <w:b/>
          <w:bCs/>
          <w:color w:val="000000" w:themeColor="text1"/>
          <w:lang w:val="es-ES"/>
        </w:rPr>
        <w:t xml:space="preserve"> años de historia industrial de Mercedes-Benz en Argentina</w:t>
      </w:r>
      <w:r w:rsidRPr="00CA5995">
        <w:rPr>
          <w:rFonts w:ascii="CorpoS" w:hAnsi="CorpoS"/>
          <w:color w:val="000000" w:themeColor="text1"/>
          <w:lang w:val="es-ES"/>
        </w:rPr>
        <w:t xml:space="preserve"> con una nueva etapa enfocada en la </w:t>
      </w:r>
      <w:r w:rsidRPr="00CA5995">
        <w:rPr>
          <w:rFonts w:ascii="CorpoS" w:hAnsi="CorpoS"/>
          <w:b/>
          <w:bCs/>
          <w:color w:val="000000" w:themeColor="text1"/>
          <w:lang w:val="es-ES"/>
        </w:rPr>
        <w:t>innovación, la electrificación, la conectividad y la sustentabilidad</w:t>
      </w:r>
      <w:r w:rsidRPr="00CA5995">
        <w:rPr>
          <w:rFonts w:ascii="CorpoS" w:hAnsi="CorpoS"/>
          <w:color w:val="000000" w:themeColor="text1"/>
          <w:lang w:val="es-ES"/>
        </w:rPr>
        <w:t xml:space="preserve">. Desde su base en el </w:t>
      </w:r>
      <w:r w:rsidRPr="00CA5995">
        <w:rPr>
          <w:rFonts w:ascii="CorpoS" w:hAnsi="CorpoS"/>
          <w:b/>
          <w:bCs/>
          <w:color w:val="000000" w:themeColor="text1"/>
          <w:lang w:val="es-ES"/>
        </w:rPr>
        <w:t>Centro Industrial Juan Manuel Fangio, en Virrey del Pino</w:t>
      </w:r>
      <w:r w:rsidRPr="00CA5995">
        <w:rPr>
          <w:rFonts w:ascii="CorpoS" w:hAnsi="CorpoS"/>
          <w:color w:val="000000" w:themeColor="text1"/>
          <w:lang w:val="es-ES"/>
        </w:rPr>
        <w:t xml:space="preserve">, produce y exporta la icónica </w:t>
      </w:r>
      <w:proofErr w:type="spellStart"/>
      <w:r w:rsidRPr="00CA5995">
        <w:rPr>
          <w:rFonts w:ascii="CorpoS" w:hAnsi="CorpoS"/>
          <w:b/>
          <w:bCs/>
          <w:color w:val="000000" w:themeColor="text1"/>
          <w:lang w:val="es-ES"/>
        </w:rPr>
        <w:t>Sprinter</w:t>
      </w:r>
      <w:proofErr w:type="spellEnd"/>
      <w:r w:rsidRPr="00CA5995">
        <w:rPr>
          <w:rFonts w:ascii="CorpoS" w:hAnsi="CorpoS"/>
          <w:color w:val="000000" w:themeColor="text1"/>
          <w:lang w:val="es-ES"/>
        </w:rPr>
        <w:t>, consolidando a la Argentina como un polo regional de producción.</w:t>
      </w:r>
      <w:r>
        <w:rPr>
          <w:rFonts w:ascii="CorpoS" w:hAnsi="CorpoS"/>
          <w:color w:val="000000" w:themeColor="text1"/>
          <w:lang w:val="es-ES"/>
        </w:rPr>
        <w:t xml:space="preserve"> </w:t>
      </w:r>
      <w:r w:rsidRPr="00CA5995">
        <w:rPr>
          <w:rFonts w:ascii="CorpoS" w:hAnsi="CorpoS"/>
          <w:color w:val="000000" w:themeColor="text1"/>
          <w:lang w:val="es-ES"/>
        </w:rPr>
        <w:t>La compañía impulsa proyectos de inversión</w:t>
      </w:r>
      <w:r>
        <w:rPr>
          <w:rFonts w:ascii="CorpoS" w:hAnsi="CorpoS"/>
          <w:color w:val="000000" w:themeColor="text1"/>
          <w:lang w:val="es-ES"/>
        </w:rPr>
        <w:t xml:space="preserve"> </w:t>
      </w:r>
      <w:r w:rsidRPr="00CA5995">
        <w:rPr>
          <w:rFonts w:ascii="CorpoS" w:hAnsi="CorpoS"/>
          <w:color w:val="000000" w:themeColor="text1"/>
          <w:lang w:val="es-ES"/>
        </w:rPr>
        <w:t>y expansión de exportaciones, con el objetivo de mantener a Mercedes-Benz como líder en sus segmentos y, al mismo tiempo, fortalecer la industria automotriz nacional.</w:t>
      </w:r>
    </w:p>
    <w:p w14:paraId="6BE99650" w14:textId="77777777" w:rsidR="0088013D" w:rsidRDefault="0088013D" w:rsidP="008B1D99">
      <w:pPr>
        <w:spacing w:after="0" w:line="240" w:lineRule="auto"/>
        <w:jc w:val="both"/>
        <w:rPr>
          <w:rFonts w:ascii="CorpoS" w:hAnsi="CorpoS"/>
          <w:color w:val="000000" w:themeColor="text1"/>
          <w:lang w:val="es-ES"/>
        </w:rPr>
      </w:pPr>
    </w:p>
    <w:p w14:paraId="11663828" w14:textId="77777777" w:rsidR="005133CC" w:rsidRDefault="0088013D" w:rsidP="008B1D99">
      <w:pPr>
        <w:spacing w:after="0" w:line="240" w:lineRule="auto"/>
        <w:jc w:val="both"/>
        <w:rPr>
          <w:rFonts w:ascii="CorpoS" w:hAnsi="CorpoS"/>
          <w:color w:val="000000" w:themeColor="text1"/>
          <w:lang w:val="es-ES"/>
        </w:rPr>
      </w:pPr>
      <w:r w:rsidRPr="0088013D">
        <w:rPr>
          <w:rFonts w:ascii="CorpoS" w:hAnsi="CorpoS"/>
          <w:color w:val="000000" w:themeColor="text1"/>
          <w:lang w:val="es-ES"/>
        </w:rPr>
        <w:t>Con este regreso, Prestige Auto no solo honra la historia de Mercedes-Benz en el automovilismo argentino, sino que también recupera la pasión de miles de fanáticos d</w:t>
      </w:r>
      <w:r w:rsidR="000A6F62">
        <w:rPr>
          <w:rFonts w:ascii="CorpoS" w:hAnsi="CorpoS"/>
          <w:color w:val="000000" w:themeColor="text1"/>
          <w:lang w:val="es-ES"/>
        </w:rPr>
        <w:t>e</w:t>
      </w:r>
      <w:r w:rsidRPr="0088013D">
        <w:rPr>
          <w:rFonts w:ascii="CorpoS" w:hAnsi="CorpoS"/>
          <w:color w:val="000000" w:themeColor="text1"/>
          <w:lang w:val="es-ES"/>
        </w:rPr>
        <w:t xml:space="preserve">l Turismo Carretera. Junto a </w:t>
      </w:r>
      <w:proofErr w:type="spellStart"/>
      <w:r w:rsidRPr="0088013D">
        <w:rPr>
          <w:rFonts w:ascii="CorpoS" w:hAnsi="CorpoS"/>
          <w:color w:val="000000" w:themeColor="text1"/>
          <w:lang w:val="es-ES"/>
        </w:rPr>
        <w:t>Maquin</w:t>
      </w:r>
      <w:proofErr w:type="spellEnd"/>
      <w:r w:rsidRPr="0088013D">
        <w:rPr>
          <w:rFonts w:ascii="CorpoS" w:hAnsi="CorpoS"/>
          <w:color w:val="000000" w:themeColor="text1"/>
          <w:lang w:val="es-ES"/>
        </w:rPr>
        <w:t xml:space="preserve"> </w:t>
      </w:r>
      <w:proofErr w:type="spellStart"/>
      <w:r w:rsidRPr="0088013D">
        <w:rPr>
          <w:rFonts w:ascii="CorpoS" w:hAnsi="CorpoS"/>
          <w:color w:val="000000" w:themeColor="text1"/>
          <w:lang w:val="es-ES"/>
        </w:rPr>
        <w:t>Parts</w:t>
      </w:r>
      <w:proofErr w:type="spellEnd"/>
      <w:r w:rsidRPr="0088013D">
        <w:rPr>
          <w:rFonts w:ascii="CorpoS" w:hAnsi="CorpoS"/>
          <w:color w:val="000000" w:themeColor="text1"/>
          <w:lang w:val="es-ES"/>
        </w:rPr>
        <w:t xml:space="preserve"> Racing, y con la fuerza de dos pilotos que representan presente y futuro, </w:t>
      </w:r>
      <w:r w:rsidR="000A6F62">
        <w:rPr>
          <w:rFonts w:ascii="CorpoS" w:hAnsi="CorpoS"/>
          <w:color w:val="000000" w:themeColor="text1"/>
          <w:lang w:val="es-ES"/>
        </w:rPr>
        <w:t xml:space="preserve">se </w:t>
      </w:r>
      <w:r w:rsidRPr="0088013D">
        <w:rPr>
          <w:rFonts w:ascii="CorpoS" w:hAnsi="CorpoS"/>
          <w:color w:val="000000" w:themeColor="text1"/>
          <w:lang w:val="es-ES"/>
        </w:rPr>
        <w:t>inicia un nuevo capítulo que une tradición e innovación. Este proyecto reafirma el compromiso de Prestige Auto con la industria automotriz nacional, con la competitividad deportiva y con la proyección de Argentina como una plataforma sólida de producción y exportación.</w:t>
      </w:r>
    </w:p>
    <w:p w14:paraId="0551AA60" w14:textId="77777777" w:rsidR="005133CC" w:rsidRDefault="005133CC" w:rsidP="008B1D99">
      <w:pPr>
        <w:spacing w:after="0" w:line="240" w:lineRule="auto"/>
        <w:jc w:val="both"/>
        <w:rPr>
          <w:rFonts w:ascii="CorpoS" w:hAnsi="CorpoS"/>
          <w:color w:val="000000" w:themeColor="text1"/>
          <w:u w:val="single"/>
          <w:lang w:val="es-ES"/>
        </w:rPr>
      </w:pPr>
    </w:p>
    <w:p w14:paraId="5FF4A60C" w14:textId="77777777" w:rsidR="00094B01" w:rsidRPr="000F4FA1" w:rsidRDefault="008B1D99" w:rsidP="005133CC">
      <w:pPr>
        <w:spacing w:after="0" w:line="240" w:lineRule="auto"/>
        <w:jc w:val="both"/>
        <w:rPr>
          <w:rFonts w:ascii="CorpoS" w:hAnsi="CorpoS"/>
          <w:color w:val="000000" w:themeColor="text1"/>
          <w:sz w:val="14"/>
          <w:szCs w:val="14"/>
          <w:lang w:val="es-ES"/>
        </w:rPr>
      </w:pPr>
      <w:r w:rsidRPr="000F4FA1">
        <w:rPr>
          <w:rFonts w:ascii="CorpoS" w:hAnsi="CorpoS"/>
          <w:color w:val="000000" w:themeColor="text1"/>
          <w:sz w:val="14"/>
          <w:szCs w:val="14"/>
          <w:u w:val="single"/>
          <w:lang w:val="es-ES"/>
        </w:rPr>
        <w:t>Contacto de prensa</w:t>
      </w:r>
      <w:r w:rsidRPr="000F4FA1">
        <w:rPr>
          <w:rFonts w:ascii="CorpoS" w:hAnsi="CorpoS"/>
          <w:color w:val="000000" w:themeColor="text1"/>
          <w:sz w:val="14"/>
          <w:szCs w:val="14"/>
          <w:lang w:val="es-ES"/>
        </w:rPr>
        <w:t>:</w:t>
      </w:r>
      <w:r w:rsidR="005133CC" w:rsidRPr="000F4FA1">
        <w:rPr>
          <w:rFonts w:ascii="CorpoS" w:hAnsi="CorpoS"/>
          <w:color w:val="000000" w:themeColor="text1"/>
          <w:sz w:val="14"/>
          <w:szCs w:val="14"/>
          <w:lang w:val="es-ES"/>
        </w:rPr>
        <w:t xml:space="preserve"> </w:t>
      </w:r>
    </w:p>
    <w:p w14:paraId="4CCE380D" w14:textId="1E633BAA" w:rsidR="008B1D99" w:rsidRPr="000F4FA1" w:rsidRDefault="005133CC" w:rsidP="005133CC">
      <w:pPr>
        <w:spacing w:after="0" w:line="240" w:lineRule="auto"/>
        <w:jc w:val="both"/>
        <w:rPr>
          <w:rFonts w:ascii="CorpoS" w:hAnsi="CorpoS"/>
          <w:color w:val="000000" w:themeColor="text1"/>
          <w:sz w:val="14"/>
          <w:szCs w:val="14"/>
          <w:lang w:val="es-ES"/>
        </w:rPr>
      </w:pPr>
      <w:r w:rsidRPr="000F4FA1">
        <w:rPr>
          <w:rFonts w:ascii="CorpoS" w:hAnsi="CorpoS"/>
          <w:color w:val="000000" w:themeColor="text1"/>
          <w:sz w:val="14"/>
          <w:szCs w:val="14"/>
          <w:lang w:val="es-ES"/>
        </w:rPr>
        <w:t xml:space="preserve">Soledad Carranza Casares </w:t>
      </w:r>
      <w:hyperlink r:id="rId7" w:history="1">
        <w:r w:rsidRPr="000F4FA1">
          <w:rPr>
            <w:rStyle w:val="Hipervnculo"/>
            <w:rFonts w:ascii="CorpoS" w:hAnsi="CorpoS"/>
            <w:sz w:val="14"/>
            <w:szCs w:val="14"/>
            <w:lang w:val="es-ES"/>
          </w:rPr>
          <w:t>scarranza</w:t>
        </w:r>
        <w:r w:rsidRPr="000F4FA1">
          <w:rPr>
            <w:rStyle w:val="Hipervnculo"/>
            <w:sz w:val="14"/>
            <w:szCs w:val="14"/>
            <w:lang w:val="es-ES"/>
          </w:rPr>
          <w:t>@</w:t>
        </w:r>
        <w:r w:rsidRPr="000F4FA1">
          <w:rPr>
            <w:rStyle w:val="Hipervnculo"/>
            <w:rFonts w:ascii="CorpoS" w:hAnsi="CorpoS"/>
            <w:sz w:val="14"/>
            <w:szCs w:val="14"/>
            <w:lang w:val="es-ES"/>
          </w:rPr>
          <w:t>prestige-auto.com.ar</w:t>
        </w:r>
      </w:hyperlink>
      <w:r w:rsidRPr="000F4FA1">
        <w:rPr>
          <w:rFonts w:ascii="CorpoS" w:hAnsi="CorpoS"/>
          <w:color w:val="000000" w:themeColor="text1"/>
          <w:sz w:val="14"/>
          <w:szCs w:val="14"/>
          <w:lang w:val="es-ES"/>
        </w:rPr>
        <w:t xml:space="preserve"> Cel: 11.4023.2315.</w:t>
      </w:r>
    </w:p>
    <w:p w14:paraId="599E47FF" w14:textId="3E4E889B" w:rsidR="006121B3" w:rsidRPr="000F4FA1" w:rsidRDefault="006121B3" w:rsidP="005133CC">
      <w:pPr>
        <w:spacing w:after="0" w:line="240" w:lineRule="auto"/>
        <w:jc w:val="both"/>
        <w:rPr>
          <w:sz w:val="14"/>
          <w:szCs w:val="14"/>
          <w:lang w:val="es-ES"/>
        </w:rPr>
      </w:pPr>
      <w:r w:rsidRPr="000F4FA1">
        <w:rPr>
          <w:rFonts w:ascii="CorpoS" w:hAnsi="CorpoS"/>
          <w:color w:val="000000" w:themeColor="text1"/>
          <w:sz w:val="14"/>
          <w:szCs w:val="14"/>
          <w:lang w:val="es-ES"/>
        </w:rPr>
        <w:t xml:space="preserve">Santiago Zerbi </w:t>
      </w:r>
      <w:hyperlink r:id="rId8" w:history="1">
        <w:proofErr w:type="spellStart"/>
        <w:r w:rsidRPr="000F4FA1">
          <w:rPr>
            <w:rStyle w:val="Hipervnculo"/>
            <w:rFonts w:ascii="CorpoS" w:hAnsi="CorpoS"/>
            <w:sz w:val="14"/>
            <w:szCs w:val="14"/>
            <w:lang w:val="es-ES"/>
          </w:rPr>
          <w:t>szerbi</w:t>
        </w:r>
        <w:r w:rsidRPr="000F4FA1">
          <w:rPr>
            <w:rStyle w:val="Hipervnculo"/>
            <w:sz w:val="14"/>
            <w:szCs w:val="14"/>
            <w:lang w:val="es-ES"/>
          </w:rPr>
          <w:t>@</w:t>
        </w:r>
        <w:proofErr w:type="gramStart"/>
        <w:r w:rsidRPr="000F4FA1">
          <w:rPr>
            <w:rStyle w:val="Hipervnculo"/>
            <w:rFonts w:ascii="CorpoS" w:hAnsi="CorpoS"/>
            <w:sz w:val="14"/>
            <w:szCs w:val="14"/>
            <w:lang w:val="es-ES"/>
          </w:rPr>
          <w:t>alurraldejasper,com</w:t>
        </w:r>
        <w:proofErr w:type="spellEnd"/>
        <w:proofErr w:type="gramEnd"/>
      </w:hyperlink>
      <w:r w:rsidRPr="000F4FA1">
        <w:rPr>
          <w:rFonts w:ascii="CorpoS" w:hAnsi="CorpoS"/>
          <w:color w:val="000000" w:themeColor="text1"/>
          <w:sz w:val="14"/>
          <w:szCs w:val="14"/>
          <w:lang w:val="es-ES"/>
        </w:rPr>
        <w:t xml:space="preserve"> Cel: 11.3133.1703.</w:t>
      </w:r>
    </w:p>
    <w:sectPr w:rsidR="006121B3" w:rsidRPr="000F4FA1" w:rsidSect="000F4FA1">
      <w:pgSz w:w="12240" w:h="15840"/>
      <w:pgMar w:top="851" w:right="1021" w:bottom="794"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orpoS">
    <w:altName w:val="Segoe UI Historic"/>
    <w:charset w:val="00"/>
    <w:family w:val="auto"/>
    <w:pitch w:val="variable"/>
    <w:sig w:usb0="A00001AF" w:usb1="100078FB" w:usb2="00000000" w:usb3="00000000" w:csb0="00000093"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126B4F34"/>
    <w:multiLevelType w:val="multilevel"/>
    <w:tmpl w:val="912234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078EA"/>
    <w:multiLevelType w:val="multilevel"/>
    <w:tmpl w:val="E03CDE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2511C0"/>
    <w:multiLevelType w:val="multilevel"/>
    <w:tmpl w:val="5CC68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4621638">
    <w:abstractNumId w:val="8"/>
  </w:num>
  <w:num w:numId="2" w16cid:durableId="51000259">
    <w:abstractNumId w:val="6"/>
  </w:num>
  <w:num w:numId="3" w16cid:durableId="694189762">
    <w:abstractNumId w:val="5"/>
  </w:num>
  <w:num w:numId="4" w16cid:durableId="908227960">
    <w:abstractNumId w:val="4"/>
  </w:num>
  <w:num w:numId="5" w16cid:durableId="685865851">
    <w:abstractNumId w:val="7"/>
  </w:num>
  <w:num w:numId="6" w16cid:durableId="1959414692">
    <w:abstractNumId w:val="3"/>
  </w:num>
  <w:num w:numId="7" w16cid:durableId="1153334310">
    <w:abstractNumId w:val="2"/>
  </w:num>
  <w:num w:numId="8" w16cid:durableId="555236354">
    <w:abstractNumId w:val="1"/>
  </w:num>
  <w:num w:numId="9" w16cid:durableId="2025865894">
    <w:abstractNumId w:val="0"/>
  </w:num>
  <w:num w:numId="10" w16cid:durableId="698438181">
    <w:abstractNumId w:val="11"/>
  </w:num>
  <w:num w:numId="11" w16cid:durableId="275524821">
    <w:abstractNumId w:val="10"/>
  </w:num>
  <w:num w:numId="12" w16cid:durableId="19461141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94B01"/>
    <w:rsid w:val="00094FCC"/>
    <w:rsid w:val="000A6F62"/>
    <w:rsid w:val="000F4FA1"/>
    <w:rsid w:val="00106A99"/>
    <w:rsid w:val="0015074B"/>
    <w:rsid w:val="00170B6B"/>
    <w:rsid w:val="00186C10"/>
    <w:rsid w:val="002111A6"/>
    <w:rsid w:val="00213E1D"/>
    <w:rsid w:val="00216F27"/>
    <w:rsid w:val="00267E6B"/>
    <w:rsid w:val="0029639D"/>
    <w:rsid w:val="00326F90"/>
    <w:rsid w:val="004336A3"/>
    <w:rsid w:val="004D73B3"/>
    <w:rsid w:val="005133CC"/>
    <w:rsid w:val="006121B3"/>
    <w:rsid w:val="006B23E3"/>
    <w:rsid w:val="006B678F"/>
    <w:rsid w:val="00786AD0"/>
    <w:rsid w:val="0088013D"/>
    <w:rsid w:val="008961E8"/>
    <w:rsid w:val="008B1D99"/>
    <w:rsid w:val="008F4BB9"/>
    <w:rsid w:val="008F5848"/>
    <w:rsid w:val="00982A56"/>
    <w:rsid w:val="00AA1D8D"/>
    <w:rsid w:val="00AF0BD6"/>
    <w:rsid w:val="00B47730"/>
    <w:rsid w:val="00C633ED"/>
    <w:rsid w:val="00CA5995"/>
    <w:rsid w:val="00CB0664"/>
    <w:rsid w:val="00D23314"/>
    <w:rsid w:val="00D73E65"/>
    <w:rsid w:val="00DE7EEF"/>
    <w:rsid w:val="00E00E2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F0CD92"/>
  <w14:defaultImageDpi w14:val="300"/>
  <w15:docId w15:val="{E6F9AD2F-3618-40D8-A3AF-D879089C3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vnculo">
    <w:name w:val="Hyperlink"/>
    <w:basedOn w:val="Fuentedeprrafopredeter"/>
    <w:uiPriority w:val="99"/>
    <w:unhideWhenUsed/>
    <w:rsid w:val="005133CC"/>
    <w:rPr>
      <w:color w:val="0000FF" w:themeColor="hyperlink"/>
      <w:u w:val="single"/>
    </w:rPr>
  </w:style>
  <w:style w:type="character" w:styleId="Mencinsinresolver">
    <w:name w:val="Unresolved Mention"/>
    <w:basedOn w:val="Fuentedeprrafopredeter"/>
    <w:uiPriority w:val="99"/>
    <w:semiHidden/>
    <w:unhideWhenUsed/>
    <w:rsid w:val="00513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196093">
      <w:bodyDiv w:val="1"/>
      <w:marLeft w:val="0"/>
      <w:marRight w:val="0"/>
      <w:marTop w:val="0"/>
      <w:marBottom w:val="0"/>
      <w:divBdr>
        <w:top w:val="none" w:sz="0" w:space="0" w:color="auto"/>
        <w:left w:val="none" w:sz="0" w:space="0" w:color="auto"/>
        <w:bottom w:val="none" w:sz="0" w:space="0" w:color="auto"/>
        <w:right w:val="none" w:sz="0" w:space="0" w:color="auto"/>
      </w:divBdr>
    </w:div>
    <w:div w:id="528295729">
      <w:bodyDiv w:val="1"/>
      <w:marLeft w:val="0"/>
      <w:marRight w:val="0"/>
      <w:marTop w:val="0"/>
      <w:marBottom w:val="0"/>
      <w:divBdr>
        <w:top w:val="none" w:sz="0" w:space="0" w:color="auto"/>
        <w:left w:val="none" w:sz="0" w:space="0" w:color="auto"/>
        <w:bottom w:val="none" w:sz="0" w:space="0" w:color="auto"/>
        <w:right w:val="none" w:sz="0" w:space="0" w:color="auto"/>
      </w:divBdr>
    </w:div>
    <w:div w:id="616107959">
      <w:bodyDiv w:val="1"/>
      <w:marLeft w:val="0"/>
      <w:marRight w:val="0"/>
      <w:marTop w:val="0"/>
      <w:marBottom w:val="0"/>
      <w:divBdr>
        <w:top w:val="none" w:sz="0" w:space="0" w:color="auto"/>
        <w:left w:val="none" w:sz="0" w:space="0" w:color="auto"/>
        <w:bottom w:val="none" w:sz="0" w:space="0" w:color="auto"/>
        <w:right w:val="none" w:sz="0" w:space="0" w:color="auto"/>
      </w:divBdr>
    </w:div>
    <w:div w:id="704722489">
      <w:bodyDiv w:val="1"/>
      <w:marLeft w:val="0"/>
      <w:marRight w:val="0"/>
      <w:marTop w:val="0"/>
      <w:marBottom w:val="0"/>
      <w:divBdr>
        <w:top w:val="none" w:sz="0" w:space="0" w:color="auto"/>
        <w:left w:val="none" w:sz="0" w:space="0" w:color="auto"/>
        <w:bottom w:val="none" w:sz="0" w:space="0" w:color="auto"/>
        <w:right w:val="none" w:sz="0" w:space="0" w:color="auto"/>
      </w:divBdr>
    </w:div>
    <w:div w:id="913079577">
      <w:bodyDiv w:val="1"/>
      <w:marLeft w:val="0"/>
      <w:marRight w:val="0"/>
      <w:marTop w:val="0"/>
      <w:marBottom w:val="0"/>
      <w:divBdr>
        <w:top w:val="none" w:sz="0" w:space="0" w:color="auto"/>
        <w:left w:val="none" w:sz="0" w:space="0" w:color="auto"/>
        <w:bottom w:val="none" w:sz="0" w:space="0" w:color="auto"/>
        <w:right w:val="none" w:sz="0" w:space="0" w:color="auto"/>
      </w:divBdr>
    </w:div>
    <w:div w:id="1157308452">
      <w:bodyDiv w:val="1"/>
      <w:marLeft w:val="0"/>
      <w:marRight w:val="0"/>
      <w:marTop w:val="0"/>
      <w:marBottom w:val="0"/>
      <w:divBdr>
        <w:top w:val="none" w:sz="0" w:space="0" w:color="auto"/>
        <w:left w:val="none" w:sz="0" w:space="0" w:color="auto"/>
        <w:bottom w:val="none" w:sz="0" w:space="0" w:color="auto"/>
        <w:right w:val="none" w:sz="0" w:space="0" w:color="auto"/>
      </w:divBdr>
    </w:div>
    <w:div w:id="1581989229">
      <w:bodyDiv w:val="1"/>
      <w:marLeft w:val="0"/>
      <w:marRight w:val="0"/>
      <w:marTop w:val="0"/>
      <w:marBottom w:val="0"/>
      <w:divBdr>
        <w:top w:val="none" w:sz="0" w:space="0" w:color="auto"/>
        <w:left w:val="none" w:sz="0" w:space="0" w:color="auto"/>
        <w:bottom w:val="none" w:sz="0" w:space="0" w:color="auto"/>
        <w:right w:val="none" w:sz="0" w:space="0" w:color="auto"/>
      </w:divBdr>
    </w:div>
    <w:div w:id="1715277094">
      <w:bodyDiv w:val="1"/>
      <w:marLeft w:val="0"/>
      <w:marRight w:val="0"/>
      <w:marTop w:val="0"/>
      <w:marBottom w:val="0"/>
      <w:divBdr>
        <w:top w:val="none" w:sz="0" w:space="0" w:color="auto"/>
        <w:left w:val="none" w:sz="0" w:space="0" w:color="auto"/>
        <w:bottom w:val="none" w:sz="0" w:space="0" w:color="auto"/>
        <w:right w:val="none" w:sz="0" w:space="0" w:color="auto"/>
      </w:divBdr>
    </w:div>
    <w:div w:id="1847404202">
      <w:bodyDiv w:val="1"/>
      <w:marLeft w:val="0"/>
      <w:marRight w:val="0"/>
      <w:marTop w:val="0"/>
      <w:marBottom w:val="0"/>
      <w:divBdr>
        <w:top w:val="none" w:sz="0" w:space="0" w:color="auto"/>
        <w:left w:val="none" w:sz="0" w:space="0" w:color="auto"/>
        <w:bottom w:val="none" w:sz="0" w:space="0" w:color="auto"/>
        <w:right w:val="none" w:sz="0" w:space="0" w:color="auto"/>
      </w:divBdr>
    </w:div>
    <w:div w:id="20975119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arranza@prestige-auto.com.ar" TargetMode="External"/><Relationship Id="rId3" Type="http://schemas.openxmlformats.org/officeDocument/2006/relationships/styles" Target="styles.xml"/><Relationship Id="rId7" Type="http://schemas.openxmlformats.org/officeDocument/2006/relationships/hyperlink" Target="mailto:scarranza@prestige-auto.com.a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960</Words>
  <Characters>5284</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Carranza, Soledad (155)</cp:lastModifiedBy>
  <cp:revision>3</cp:revision>
  <cp:lastPrinted>2025-08-22T21:08:00Z</cp:lastPrinted>
  <dcterms:created xsi:type="dcterms:W3CDTF">2025-08-24T19:53:00Z</dcterms:created>
  <dcterms:modified xsi:type="dcterms:W3CDTF">2025-08-24T20:37:00Z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2025-08-21T20:45:39Z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8e82fd36-5b4e-4f92-88a5-35d3339e7c11</vt:lpwstr>
  </property>
  <property fmtid="{D5CDD505-2E9C-101B-9397-08002B2CF9AE}" pid="8" name="MSIP_Label_924dbb1d-991d-4bbd-aad5-33bac1d8ffaf_ContentBits">
    <vt:lpwstr>0</vt:lpwstr>
  </property>
  <property fmtid="{D5CDD505-2E9C-101B-9397-08002B2CF9AE}" pid="9" name="MSIP_Label_924dbb1d-991d-4bbd-aad5-33bac1d8ffaf_Tag">
    <vt:lpwstr>10, 3, 0, 1</vt:lpwstr>
  </property>
</Properties>
</file>